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0BA09" w14:textId="77777777" w:rsidR="00D20011" w:rsidRDefault="00D20011">
      <w:pPr>
        <w:autoSpaceDE w:val="0"/>
        <w:autoSpaceDN w:val="0"/>
        <w:spacing w:after="78" w:line="220" w:lineRule="exact"/>
      </w:pPr>
    </w:p>
    <w:p w14:paraId="1579FBFF" w14:textId="77777777" w:rsidR="00D20011" w:rsidRDefault="00D20011">
      <w:pPr>
        <w:sectPr w:rsidR="00D20011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03C51F43" w14:textId="77777777" w:rsidR="00D20011" w:rsidRDefault="00D20011">
      <w:pPr>
        <w:autoSpaceDE w:val="0"/>
        <w:autoSpaceDN w:val="0"/>
        <w:spacing w:after="78" w:line="220" w:lineRule="exact"/>
      </w:pPr>
    </w:p>
    <w:p w14:paraId="3C4CF49A" w14:textId="77777777" w:rsidR="00D20011" w:rsidRPr="000630EE" w:rsidRDefault="00974888">
      <w:pPr>
        <w:autoSpaceDE w:val="0"/>
        <w:autoSpaceDN w:val="0"/>
        <w:spacing w:after="0" w:line="230" w:lineRule="auto"/>
        <w:rPr>
          <w:lang w:val="ru-RU"/>
        </w:rPr>
      </w:pPr>
      <w:r w:rsidRPr="000630E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6F5098AD" w14:textId="77777777" w:rsidR="00D20011" w:rsidRPr="00974888" w:rsidRDefault="00974888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по иностранному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(английскому) языку для 4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14:paraId="01FE11CC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</w:t>
      </w:r>
    </w:p>
    <w:p w14:paraId="0AFD76C9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68" w:after="0"/>
        <w:ind w:right="100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14:paraId="38C2AEED" w14:textId="77777777" w:rsidR="00D20011" w:rsidRPr="00974888" w:rsidRDefault="00974888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закрепляются на новом лексическом материале и расширяющемся тематическом содержании речи.</w:t>
      </w:r>
    </w:p>
    <w:p w14:paraId="1FBD8385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</w:t>
      </w:r>
    </w:p>
    <w:p w14:paraId="446B502B" w14:textId="77777777" w:rsidR="00D20011" w:rsidRPr="00974888" w:rsidRDefault="0097488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</w:p>
    <w:p w14:paraId="63EF6D11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14:paraId="73381125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14:paraId="48F6AED4" w14:textId="77777777" w:rsidR="00D20011" w:rsidRPr="00974888" w:rsidRDefault="00974888">
      <w:pPr>
        <w:autoSpaceDE w:val="0"/>
        <w:autoSpaceDN w:val="0"/>
        <w:spacing w:before="178" w:after="0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14:paraId="3A9DD48E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расширение лингвистического кругозора обучающихся  за счёт овладения новыми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</w:t>
      </w:r>
    </w:p>
    <w:p w14:paraId="53F027BF" w14:textId="77777777" w:rsidR="00D20011" w:rsidRPr="00974888" w:rsidRDefault="00974888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14:paraId="3F31B443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14:paraId="70DD3B10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</w:t>
      </w:r>
    </w:p>
    <w:p w14:paraId="722FD503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78" w:after="0" w:line="262" w:lineRule="auto"/>
        <w:ind w:right="720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14:paraId="300BCC34" w14:textId="77777777" w:rsidR="00D20011" w:rsidRPr="00974888" w:rsidRDefault="00974888">
      <w:pPr>
        <w:autoSpaceDE w:val="0"/>
        <w:autoSpaceDN w:val="0"/>
        <w:spacing w:before="178" w:after="0" w:line="271" w:lineRule="auto"/>
        <w:ind w:left="420" w:right="1152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младшими школьниками роли языков как средства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межличностного  и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14:paraId="4FA5A0F6" w14:textId="77777777" w:rsidR="00D20011" w:rsidRPr="00974888" w:rsidRDefault="00D20011">
      <w:pPr>
        <w:rPr>
          <w:lang w:val="ru-RU"/>
        </w:rPr>
        <w:sectPr w:rsidR="00D20011" w:rsidRPr="00974888">
          <w:pgSz w:w="11900" w:h="16840"/>
          <w:pgMar w:top="298" w:right="650" w:bottom="3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01CCE71" w14:textId="77777777" w:rsidR="00D20011" w:rsidRPr="00974888" w:rsidRDefault="00D20011">
      <w:pPr>
        <w:autoSpaceDE w:val="0"/>
        <w:autoSpaceDN w:val="0"/>
        <w:spacing w:after="126" w:line="220" w:lineRule="exact"/>
        <w:rPr>
          <w:lang w:val="ru-RU"/>
        </w:rPr>
      </w:pPr>
    </w:p>
    <w:p w14:paraId="0C288D0F" w14:textId="77777777" w:rsidR="00D20011" w:rsidRPr="00974888" w:rsidRDefault="00974888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коммуникативной культуры обучающихся и их общего речевого развития;</w:t>
      </w:r>
    </w:p>
    <w:p w14:paraId="0AB84148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59AD2FE9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14:paraId="6413E5CB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</w:t>
      </w:r>
    </w:p>
    <w:p w14:paraId="6A638904" w14:textId="77777777" w:rsidR="00D20011" w:rsidRPr="00974888" w:rsidRDefault="00974888">
      <w:pPr>
        <w:autoSpaceDE w:val="0"/>
        <w:autoSpaceDN w:val="0"/>
        <w:spacing w:before="180" w:after="0" w:line="281" w:lineRule="auto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общечеловеческих и базовых национальных ценностей.</w:t>
      </w:r>
    </w:p>
    <w:p w14:paraId="078C4A5B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14:paraId="2C0D27C0" w14:textId="77777777" w:rsidR="00D20011" w:rsidRPr="00974888" w:rsidRDefault="00974888">
      <w:pPr>
        <w:autoSpaceDE w:val="0"/>
        <w:autoSpaceDN w:val="0"/>
        <w:spacing w:before="298" w:after="0" w:line="262" w:lineRule="auto"/>
        <w:ind w:left="420" w:right="100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14:paraId="0FBACE6A" w14:textId="77777777" w:rsidR="00D20011" w:rsidRPr="00974888" w:rsidRDefault="00974888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14:paraId="0C8D6DEF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14:paraId="28BF30DC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14:paraId="49C222E4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</w:t>
      </w:r>
    </w:p>
    <w:p w14:paraId="37C15CCB" w14:textId="77777777" w:rsidR="00D20011" w:rsidRPr="00974888" w:rsidRDefault="00974888">
      <w:pPr>
        <w:autoSpaceDE w:val="0"/>
        <w:autoSpaceDN w:val="0"/>
        <w:spacing w:before="324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</w:t>
      </w:r>
    </w:p>
    <w:p w14:paraId="1011BB08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66" w:after="0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«Иностранный (английский) язык» в учебном плане 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уровняхобщего среднего образования: со 2 по 11 класс.  На изучение иностранного</w:t>
      </w:r>
      <w:r w:rsidR="00B015A6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языка в </w:t>
      </w:r>
      <w:proofErr w:type="gramStart"/>
      <w:r w:rsidR="00B015A6">
        <w:rPr>
          <w:rFonts w:ascii="Times New Roman" w:eastAsia="Times New Roman" w:hAnsi="Times New Roman"/>
          <w:color w:val="000000"/>
          <w:sz w:val="24"/>
          <w:lang w:val="ru-RU"/>
        </w:rPr>
        <w:t>4  классе</w:t>
      </w:r>
      <w:proofErr w:type="gramEnd"/>
      <w:r w:rsidR="00B015A6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отведено — 34 часа, 1</w:t>
      </w:r>
      <w:r w:rsidR="00924D7D">
        <w:rPr>
          <w:rFonts w:ascii="Times New Roman" w:eastAsia="Times New Roman" w:hAnsi="Times New Roman"/>
          <w:color w:val="000000"/>
          <w:sz w:val="24"/>
          <w:lang w:val="ru-RU"/>
        </w:rPr>
        <w:t xml:space="preserve"> час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неделю.</w:t>
      </w:r>
    </w:p>
    <w:p w14:paraId="1340C8DF" w14:textId="77777777" w:rsidR="00D20011" w:rsidRPr="00974888" w:rsidRDefault="00D20011">
      <w:pPr>
        <w:rPr>
          <w:lang w:val="ru-RU"/>
        </w:rPr>
        <w:sectPr w:rsidR="00D20011" w:rsidRPr="00974888">
          <w:pgSz w:w="11900" w:h="16840"/>
          <w:pgMar w:top="346" w:right="652" w:bottom="1440" w:left="666" w:header="720" w:footer="720" w:gutter="0"/>
          <w:cols w:space="720" w:equalWidth="0">
            <w:col w:w="10582" w:space="0"/>
          </w:cols>
          <w:docGrid w:linePitch="360"/>
        </w:sectPr>
      </w:pPr>
    </w:p>
    <w:p w14:paraId="3766D7DF" w14:textId="77777777" w:rsidR="00D20011" w:rsidRPr="00974888" w:rsidRDefault="00D20011">
      <w:pPr>
        <w:autoSpaceDE w:val="0"/>
        <w:autoSpaceDN w:val="0"/>
        <w:spacing w:after="78" w:line="220" w:lineRule="exact"/>
        <w:rPr>
          <w:lang w:val="ru-RU"/>
        </w:rPr>
      </w:pPr>
    </w:p>
    <w:p w14:paraId="7F745D13" w14:textId="77777777" w:rsidR="00D20011" w:rsidRPr="00974888" w:rsidRDefault="00974888">
      <w:pPr>
        <w:autoSpaceDE w:val="0"/>
        <w:autoSpaceDN w:val="0"/>
        <w:spacing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2E23A4A7" w14:textId="77777777" w:rsidR="00D20011" w:rsidRPr="00974888" w:rsidRDefault="00974888">
      <w:pPr>
        <w:autoSpaceDE w:val="0"/>
        <w:autoSpaceDN w:val="0"/>
        <w:spacing w:before="346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14:paraId="28707329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моего «я»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Моя семья. Мой день рождения, подарки. Моя любимая еда. Мой день (распорядок дня, домашние обязанности).</w:t>
      </w:r>
    </w:p>
    <w:p w14:paraId="7CFEB339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моих увлечений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14:paraId="522E8EE9" w14:textId="77777777" w:rsidR="00D20011" w:rsidRPr="00974888" w:rsidRDefault="00974888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i/>
          <w:color w:val="000000"/>
          <w:sz w:val="24"/>
          <w:lang w:val="ru-RU"/>
        </w:rPr>
        <w:t>Мир вокруг меня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14:paraId="5F2D6E90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i/>
          <w:color w:val="000000"/>
          <w:sz w:val="24"/>
          <w:lang w:val="ru-RU"/>
        </w:rPr>
        <w:t>Родная страна и страны изучаемого языка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14:paraId="6CF7760F" w14:textId="77777777" w:rsidR="00D20011" w:rsidRPr="00974888" w:rsidRDefault="00974888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Литературные персонажи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детских  книг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 Праздники родной страны и страны/стран изучаемого языка.</w:t>
      </w:r>
    </w:p>
    <w:p w14:paraId="6C78FEEE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14:paraId="78D8D66F" w14:textId="77777777" w:rsidR="00D20011" w:rsidRPr="00974888" w:rsidRDefault="0097488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14:paraId="31A768C5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97488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- 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- диалога-побуждения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согласие/несогласие на предложение собеседника;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- диалога-расспроса: запрашивание интересующей информации; сообщение фактической информации, ответы на вопросы собеседника.</w:t>
      </w:r>
    </w:p>
    <w:p w14:paraId="7E6B1E8F" w14:textId="77777777" w:rsidR="00D20011" w:rsidRPr="00974888" w:rsidRDefault="00974888">
      <w:pPr>
        <w:autoSpaceDE w:val="0"/>
        <w:autoSpaceDN w:val="0"/>
        <w:spacing w:before="190" w:after="0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proofErr w:type="gramStart"/>
      <w:r w:rsidRPr="0097488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 речи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14:paraId="6E8061B6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14:paraId="4E31766E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14:paraId="5A9948C7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Краткое устное изложение результатов выполненного несложного проектного задания.</w:t>
      </w:r>
    </w:p>
    <w:p w14:paraId="4589ECEF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14:paraId="57536337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97488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аудирования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35121F61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14:paraId="134AA362" w14:textId="77777777" w:rsidR="00D20011" w:rsidRPr="00974888" w:rsidRDefault="00974888">
      <w:pPr>
        <w:autoSpaceDE w:val="0"/>
        <w:autoSpaceDN w:val="0"/>
        <w:spacing w:before="70" w:after="0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316AA398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</w:t>
      </w:r>
    </w:p>
    <w:p w14:paraId="6312D283" w14:textId="77777777" w:rsidR="00D20011" w:rsidRPr="00974888" w:rsidRDefault="00D20011">
      <w:pPr>
        <w:rPr>
          <w:lang w:val="ru-RU"/>
        </w:rPr>
        <w:sectPr w:rsidR="00D20011" w:rsidRPr="00974888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422D2B0" w14:textId="77777777" w:rsidR="00D20011" w:rsidRPr="00974888" w:rsidRDefault="00D20011">
      <w:pPr>
        <w:autoSpaceDE w:val="0"/>
        <w:autoSpaceDN w:val="0"/>
        <w:spacing w:after="66" w:line="220" w:lineRule="exact"/>
        <w:rPr>
          <w:lang w:val="ru-RU"/>
        </w:rPr>
      </w:pPr>
    </w:p>
    <w:p w14:paraId="26F9A7BE" w14:textId="77777777" w:rsidR="00D20011" w:rsidRPr="00974888" w:rsidRDefault="00974888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14:paraId="52A4FCE3" w14:textId="77777777" w:rsidR="00D20011" w:rsidRPr="00974888" w:rsidRDefault="00974888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14:paraId="1E867AA4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14:paraId="281BA7D1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14:paraId="4801C648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14:paraId="07208B55" w14:textId="77777777" w:rsidR="00D20011" w:rsidRPr="00974888" w:rsidRDefault="00974888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14:paraId="068DE0D3" w14:textId="77777777" w:rsidR="00D20011" w:rsidRPr="00974888" w:rsidRDefault="00974888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про себя учебных текстов, построенных на изученном языковом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материале,  с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0BF6A0D3" w14:textId="77777777" w:rsidR="00D20011" w:rsidRPr="00974888" w:rsidRDefault="00974888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определение  основной  темы  и главных  фактов/событий в прочитанном тексте с опорой и без опоры на иллюстрации, с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языковой, в том числе контекстуальной, догадки. Чтение с пониманием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14:paraId="0F846B8A" w14:textId="77777777" w:rsidR="00D20011" w:rsidRPr="00974888" w:rsidRDefault="00974888">
      <w:pPr>
        <w:autoSpaceDE w:val="0"/>
        <w:autoSpaceDN w:val="0"/>
        <w:spacing w:before="70" w:after="0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14:paraId="661E390A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(таблиц, диаграмм) и понимание представленной в них информации.</w:t>
      </w:r>
    </w:p>
    <w:p w14:paraId="307F1F68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14:paraId="17E4AC67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14:paraId="3AB6BA2B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14:paraId="0F10D9CB" w14:textId="77777777" w:rsidR="00D20011" w:rsidRPr="00974888" w:rsidRDefault="00974888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14:paraId="147FEFE1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14:paraId="0B2247E2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 с опорой на образец.</w:t>
      </w:r>
    </w:p>
    <w:p w14:paraId="3D2C64F8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14:paraId="6B2A5CF3" w14:textId="77777777" w:rsidR="00D20011" w:rsidRPr="00974888" w:rsidRDefault="0097488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14:paraId="533CD4D5" w14:textId="77777777" w:rsidR="00D20011" w:rsidRPr="00974888" w:rsidRDefault="00974888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” (</w:t>
      </w:r>
      <w:r>
        <w:rPr>
          <w:rFonts w:ascii="Times New Roman" w:eastAsia="Times New Roman" w:hAnsi="Times New Roman"/>
          <w:color w:val="000000"/>
          <w:sz w:val="24"/>
        </w:rPr>
        <w:t>thereis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thereare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FBDC146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14:paraId="0DAC88BA" w14:textId="77777777" w:rsidR="00D20011" w:rsidRPr="00974888" w:rsidRDefault="00D20011">
      <w:pPr>
        <w:rPr>
          <w:lang w:val="ru-RU"/>
        </w:rPr>
        <w:sectPr w:rsidR="00D20011" w:rsidRPr="00974888">
          <w:pgSz w:w="11900" w:h="16840"/>
          <w:pgMar w:top="286" w:right="670" w:bottom="332" w:left="666" w:header="720" w:footer="720" w:gutter="0"/>
          <w:cols w:space="720" w:equalWidth="0">
            <w:col w:w="10564" w:space="0"/>
          </w:cols>
          <w:docGrid w:linePitch="360"/>
        </w:sectPr>
      </w:pPr>
    </w:p>
    <w:p w14:paraId="2F06096F" w14:textId="77777777" w:rsidR="00D20011" w:rsidRPr="00974888" w:rsidRDefault="00D20011">
      <w:pPr>
        <w:autoSpaceDE w:val="0"/>
        <w:autoSpaceDN w:val="0"/>
        <w:spacing w:after="78" w:line="220" w:lineRule="exact"/>
        <w:rPr>
          <w:lang w:val="ru-RU"/>
        </w:rPr>
      </w:pPr>
    </w:p>
    <w:p w14:paraId="15A4B434" w14:textId="77777777" w:rsidR="00D20011" w:rsidRPr="00974888" w:rsidRDefault="00974888">
      <w:pPr>
        <w:autoSpaceDE w:val="0"/>
        <w:autoSpaceDN w:val="0"/>
        <w:spacing w:after="0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особенностей, в том числе соблюдение правила отсутствия ударения на служебных словах; интонации перечисления.</w:t>
      </w:r>
    </w:p>
    <w:p w14:paraId="6AA1F04D" w14:textId="77777777" w:rsidR="00D20011" w:rsidRPr="00974888" w:rsidRDefault="00974888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словах.</w:t>
      </w:r>
    </w:p>
    <w:p w14:paraId="618CA9C4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Вычленение некоторых звукобуквенных сочетаний при анализе изученных слов.</w:t>
      </w:r>
    </w:p>
    <w:p w14:paraId="6C599E57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14:paraId="451C5D27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2" w:after="0" w:line="262" w:lineRule="auto"/>
        <w:ind w:right="1152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6C2E6A38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14:paraId="4BADEA5E" w14:textId="77777777" w:rsidR="00D20011" w:rsidRPr="00974888" w:rsidRDefault="00974888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перечислении;  правильное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 использование 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PossessiveCase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6A04F415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14:paraId="5B14C4F6" w14:textId="77777777" w:rsidR="00D20011" w:rsidRPr="00974888" w:rsidRDefault="00974888">
      <w:pPr>
        <w:autoSpaceDE w:val="0"/>
        <w:autoSpaceDN w:val="0"/>
        <w:spacing w:before="190" w:after="0"/>
        <w:ind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содержания  речи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4  класса,  включая  350  лексических  единиц, усвоенных в предыдущие два года обучения.</w:t>
      </w:r>
    </w:p>
    <w:p w14:paraId="46D4EA75" w14:textId="77777777" w:rsidR="00D20011" w:rsidRPr="00974888" w:rsidRDefault="00974888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по- мощью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суффиксов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worker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 и конверсии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toplay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aplay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71336337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Использование языковой догадки для распознавания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pilot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B723794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14:paraId="47CB19AF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55A51E26" w14:textId="77777777" w:rsidR="00D20011" w:rsidRPr="00974888" w:rsidRDefault="00974888">
      <w:pPr>
        <w:autoSpaceDE w:val="0"/>
        <w:autoSpaceDN w:val="0"/>
        <w:spacing w:before="72" w:after="0" w:line="271" w:lineRule="auto"/>
        <w:ind w:right="1440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PastSimpleTense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 </w:t>
      </w:r>
      <w:r>
        <w:rPr>
          <w:rFonts w:ascii="Times New Roman" w:eastAsia="Times New Roman" w:hAnsi="Times New Roman"/>
          <w:color w:val="000000"/>
          <w:sz w:val="24"/>
        </w:rPr>
        <w:t>PresentContinuousTense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3A826DE6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Модальные глаголы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haveto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38BEDF15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74888"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</w:rPr>
        <w:t>Конструкция to be going to и Future Simple Tense длявыраже- ниябудущегодействия (I am going to have my birthday party on Saturday. Wait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llhelpyou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14:paraId="0D80E9E5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Отрицательное местоимение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2599B1B0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eastAsia="Times New Roman" w:hAnsi="Times New Roman"/>
          <w:color w:val="000000"/>
          <w:sz w:val="24"/>
        </w:rPr>
        <w:t>good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better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best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bad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worse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worst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144268F5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Наречия времени.</w:t>
      </w:r>
    </w:p>
    <w:p w14:paraId="52C14570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Обозначение даты и года. Обозначение времени (5 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clock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; 3 </w:t>
      </w:r>
      <w:r>
        <w:rPr>
          <w:rFonts w:ascii="Times New Roman" w:eastAsia="Times New Roman" w:hAnsi="Times New Roman"/>
          <w:color w:val="000000"/>
          <w:sz w:val="24"/>
        </w:rPr>
        <w:t>am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2 </w:t>
      </w:r>
      <w:r>
        <w:rPr>
          <w:rFonts w:ascii="Times New Roman" w:eastAsia="Times New Roman" w:hAnsi="Times New Roman"/>
          <w:color w:val="000000"/>
          <w:sz w:val="24"/>
        </w:rPr>
        <w:t>pm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5B91A9A2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14:paraId="7E25A4C8" w14:textId="77777777" w:rsidR="00D20011" w:rsidRPr="00974888" w:rsidRDefault="00974888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</w:t>
      </w:r>
    </w:p>
    <w:p w14:paraId="052F934E" w14:textId="77777777" w:rsidR="00D20011" w:rsidRPr="00974888" w:rsidRDefault="00D20011">
      <w:pPr>
        <w:rPr>
          <w:lang w:val="ru-RU"/>
        </w:rPr>
        <w:sectPr w:rsidR="00D20011" w:rsidRPr="00974888">
          <w:pgSz w:w="11900" w:h="16840"/>
          <w:pgMar w:top="298" w:right="658" w:bottom="428" w:left="666" w:header="720" w:footer="720" w:gutter="0"/>
          <w:cols w:space="720" w:equalWidth="0">
            <w:col w:w="10576" w:space="0"/>
          </w:cols>
          <w:docGrid w:linePitch="360"/>
        </w:sectPr>
      </w:pPr>
    </w:p>
    <w:p w14:paraId="0D32DA8D" w14:textId="77777777" w:rsidR="00D20011" w:rsidRPr="00974888" w:rsidRDefault="00D20011">
      <w:pPr>
        <w:autoSpaceDE w:val="0"/>
        <w:autoSpaceDN w:val="0"/>
        <w:spacing w:after="66" w:line="220" w:lineRule="exact"/>
        <w:rPr>
          <w:lang w:val="ru-RU"/>
        </w:rPr>
      </w:pPr>
    </w:p>
    <w:p w14:paraId="72F70413" w14:textId="77777777" w:rsidR="00D20011" w:rsidRPr="00974888" w:rsidRDefault="00974888">
      <w:pPr>
        <w:autoSpaceDE w:val="0"/>
        <w:autoSpaceDN w:val="0"/>
        <w:spacing w:after="0" w:line="271" w:lineRule="auto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14:paraId="0964373B" w14:textId="77777777" w:rsidR="00D20011" w:rsidRPr="00974888" w:rsidRDefault="00974888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64A77C51" w14:textId="77777777" w:rsidR="00D20011" w:rsidRPr="00974888" w:rsidRDefault="00974888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достопримечательности).</w:t>
      </w:r>
    </w:p>
    <w:p w14:paraId="08591DE0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14:paraId="5DDBC3CF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14:paraId="52F3C732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14:paraId="6D2DB1B0" w14:textId="77777777" w:rsidR="00D20011" w:rsidRPr="00974888" w:rsidRDefault="00974888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Прогнозирование содержание текста для чтения на основе заголовка.</w:t>
      </w:r>
    </w:p>
    <w:p w14:paraId="0D0695B1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14:paraId="50A95861" w14:textId="77777777" w:rsidR="00D20011" w:rsidRPr="00974888" w:rsidRDefault="00D20011">
      <w:pPr>
        <w:autoSpaceDE w:val="0"/>
        <w:autoSpaceDN w:val="0"/>
        <w:spacing w:after="78" w:line="220" w:lineRule="exact"/>
        <w:rPr>
          <w:lang w:val="ru-RU"/>
        </w:rPr>
      </w:pPr>
    </w:p>
    <w:p w14:paraId="0BB05A1B" w14:textId="77777777" w:rsidR="00D20011" w:rsidRPr="00974888" w:rsidRDefault="00974888">
      <w:pPr>
        <w:autoSpaceDE w:val="0"/>
        <w:autoSpaceDN w:val="0"/>
        <w:spacing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77D819F" w14:textId="77777777" w:rsidR="00D20011" w:rsidRPr="00974888" w:rsidRDefault="00974888">
      <w:pPr>
        <w:autoSpaceDE w:val="0"/>
        <w:autoSpaceDN w:val="0"/>
        <w:spacing w:before="466" w:after="0" w:line="271" w:lineRule="auto"/>
        <w:ind w:right="144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английского языка в 4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классе  у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14:paraId="74E272FF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2E62905B" w14:textId="77777777" w:rsidR="00D20011" w:rsidRPr="00974888" w:rsidRDefault="00974888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648C64F" w14:textId="77777777" w:rsidR="00D20011" w:rsidRPr="00974888" w:rsidRDefault="00974888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14:paraId="00EC709D" w14:textId="77777777" w:rsidR="00D20011" w:rsidRPr="00974888" w:rsidRDefault="00974888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14:paraId="09A8D516" w14:textId="77777777" w:rsidR="00D20011" w:rsidRPr="00974888" w:rsidRDefault="0097488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России;</w:t>
      </w:r>
    </w:p>
    <w:p w14:paraId="2D035A40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идентичности;</w:t>
      </w:r>
    </w:p>
    <w:p w14:paraId="74AA2380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края;</w:t>
      </w:r>
    </w:p>
    <w:p w14:paraId="3E20CA51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народам;</w:t>
      </w:r>
    </w:p>
    <w:p w14:paraId="0AFE5B5F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B040C19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Духовно-нравственного воспитания:</w:t>
      </w:r>
    </w:p>
    <w:p w14:paraId="45510AF3" w14:textId="77777777" w:rsidR="00D20011" w:rsidRPr="00974888" w:rsidRDefault="0097488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человека;</w:t>
      </w:r>
    </w:p>
    <w:p w14:paraId="511DED62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проявление сопереживания, уважения и доброжелательности;</w:t>
      </w:r>
    </w:p>
    <w:p w14:paraId="0428B208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14:paraId="28427FD3" w14:textId="77777777" w:rsidR="00D20011" w:rsidRPr="00974888" w:rsidRDefault="00974888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14:paraId="1A2E8DDB" w14:textId="77777777" w:rsidR="00D20011" w:rsidRPr="00974888" w:rsidRDefault="00974888">
      <w:pPr>
        <w:autoSpaceDE w:val="0"/>
        <w:autoSpaceDN w:val="0"/>
        <w:spacing w:before="180" w:after="0" w:line="262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704D9FD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стремление к самовыражению в разных видах художественной деятельности.</w:t>
      </w:r>
    </w:p>
    <w:p w14:paraId="602B60B4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B29B028" w14:textId="77777777" w:rsidR="00D20011" w:rsidRPr="00974888" w:rsidRDefault="00974888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0957D569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 физическому и психическому здоровью.</w:t>
      </w:r>
    </w:p>
    <w:p w14:paraId="09A2DFC2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14:paraId="486EDB4F" w14:textId="77777777" w:rsidR="00D20011" w:rsidRPr="00974888" w:rsidRDefault="00974888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</w:t>
      </w:r>
    </w:p>
    <w:p w14:paraId="5FE04AA0" w14:textId="77777777" w:rsidR="00D20011" w:rsidRPr="00974888" w:rsidRDefault="00D20011">
      <w:pPr>
        <w:autoSpaceDE w:val="0"/>
        <w:autoSpaceDN w:val="0"/>
        <w:spacing w:after="96" w:line="220" w:lineRule="exact"/>
        <w:rPr>
          <w:lang w:val="ru-RU"/>
        </w:rPr>
      </w:pPr>
    </w:p>
    <w:p w14:paraId="3A9BCFAA" w14:textId="77777777" w:rsidR="00D20011" w:rsidRPr="00974888" w:rsidRDefault="00974888">
      <w:pPr>
        <w:autoSpaceDE w:val="0"/>
        <w:autoSpaceDN w:val="0"/>
        <w:spacing w:after="0" w:line="338" w:lineRule="auto"/>
        <w:ind w:left="420" w:right="5328" w:hanging="24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неприятие действий, приносящих ей вред.</w:t>
      </w:r>
    </w:p>
    <w:p w14:paraId="067A8A0C" w14:textId="77777777" w:rsidR="00D20011" w:rsidRPr="00974888" w:rsidRDefault="00974888">
      <w:pPr>
        <w:autoSpaceDE w:val="0"/>
        <w:autoSpaceDN w:val="0"/>
        <w:spacing w:before="178" w:after="0" w:line="326" w:lineRule="auto"/>
        <w:ind w:left="420" w:right="1728" w:hanging="24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научной картине мира;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14:paraId="260EA74F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324" w:after="0" w:line="302" w:lineRule="auto"/>
        <w:ind w:right="3024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программы  должны отражать:</w:t>
      </w:r>
    </w:p>
    <w:p w14:paraId="1B3536FA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262" w:after="0" w:line="302" w:lineRule="auto"/>
        <w:ind w:right="2736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познавательными действиями: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1)   базовые логические действия:</w:t>
      </w:r>
    </w:p>
    <w:p w14:paraId="638ACDEA" w14:textId="77777777" w:rsidR="00D20011" w:rsidRPr="00974888" w:rsidRDefault="00974888">
      <w:pPr>
        <w:autoSpaceDE w:val="0"/>
        <w:autoSpaceDN w:val="0"/>
        <w:spacing w:before="298" w:after="0" w:line="338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сравнивать объекты, устанавливать основания для сравнения, устанавливать аналогии;—  объединять части объекта (объекты) по определённому признаку;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предложенные объекты;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5F0A7395" w14:textId="77777777" w:rsidR="00D20011" w:rsidRPr="00974888" w:rsidRDefault="00974888">
      <w:pPr>
        <w:autoSpaceDE w:val="0"/>
        <w:autoSpaceDN w:val="0"/>
        <w:spacing w:before="178" w:after="0" w:line="336" w:lineRule="auto"/>
        <w:ind w:left="420" w:hanging="24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2)   базовые исследовательские действия: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особенностей  объекта  изучения и связей между объектами (часть целое,  причина  следствие);—  формулировать выводы и подкреплять их доказательствами на основе результатов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проведенного наблюдения (опыта, измерения, классификации, сравнения, исследования);—  прогнозировать возможное развитие процессов, событий и их последствия в аналогичных или сходных ситуациях.</w:t>
      </w:r>
    </w:p>
    <w:p w14:paraId="2F00F259" w14:textId="77777777" w:rsidR="00D20011" w:rsidRPr="00974888" w:rsidRDefault="00974888">
      <w:pPr>
        <w:autoSpaceDE w:val="0"/>
        <w:autoSpaceDN w:val="0"/>
        <w:spacing w:before="178" w:after="0" w:line="338" w:lineRule="auto"/>
        <w:ind w:left="420" w:right="1008" w:hanging="24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3)   работа с информацией: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согласно заданному алгоритму находить в предложенном источнике информацию,</w:t>
      </w:r>
    </w:p>
    <w:p w14:paraId="525E044B" w14:textId="77777777" w:rsidR="00D20011" w:rsidRPr="00974888" w:rsidRDefault="00974888">
      <w:pPr>
        <w:autoSpaceDE w:val="0"/>
        <w:autoSpaceDN w:val="0"/>
        <w:spacing w:after="0" w:line="331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(педагогических работников, родителей (законных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несовершеннолетних обучающихся) правила информационной безопасности при поиске информации в сети Интернет;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самостоятельно создавать схемы, таблицы для представления информации.</w:t>
      </w:r>
    </w:p>
    <w:p w14:paraId="7BD7816B" w14:textId="77777777" w:rsidR="00D20011" w:rsidRPr="00974888" w:rsidRDefault="00974888">
      <w:pPr>
        <w:tabs>
          <w:tab w:val="left" w:pos="180"/>
          <w:tab w:val="left" w:pos="420"/>
        </w:tabs>
        <w:autoSpaceDE w:val="0"/>
        <w:autoSpaceDN w:val="0"/>
        <w:spacing w:before="324" w:after="0" w:line="362" w:lineRule="auto"/>
        <w:ind w:right="144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коммуникативными действиями: 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1)   общение: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 воспринимать и формулировать суждения, выражать эмоции в соответствии с целями и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974888">
        <w:rPr>
          <w:lang w:val="ru-RU"/>
        </w:rPr>
        <w:br/>
      </w:r>
      <w:r w:rsidRPr="00974888">
        <w:rPr>
          <w:lang w:val="ru-RU"/>
        </w:rPr>
        <w:lastRenderedPageBreak/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проявлять уважительное отношение к собеседнику, соблюдать правила ведения диалога и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подбирать иллюстративный материал (рисунки, фото, плакаты) к тексту выступления;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2)   совместная деятельность: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 формулировать краткосрочные и долгосрочные цели (индивидуальные  с   учётом   участия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в   коллективных   задачах) в стандартной (типовой) ситуации на основе предложенного формата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планирования, распределения промежуточных шагов и сроков;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распределять роли, договариваться, обсуждать процесс и результат совместной работы;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  <w:r w:rsidRPr="00974888">
        <w:rPr>
          <w:lang w:val="ru-RU"/>
        </w:rPr>
        <w:br/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158CCD5A" w14:textId="77777777" w:rsidR="00D20011" w:rsidRPr="00974888" w:rsidRDefault="00974888">
      <w:pPr>
        <w:tabs>
          <w:tab w:val="left" w:pos="180"/>
        </w:tabs>
        <w:autoSpaceDE w:val="0"/>
        <w:autoSpaceDN w:val="0"/>
        <w:spacing w:before="322" w:after="0" w:line="302" w:lineRule="auto"/>
        <w:ind w:right="3024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действиями: </w:t>
      </w:r>
      <w:r w:rsidRPr="00974888">
        <w:rPr>
          <w:lang w:val="ru-RU"/>
        </w:rPr>
        <w:tab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1)   самоорганизация:</w:t>
      </w:r>
    </w:p>
    <w:p w14:paraId="55AEA353" w14:textId="77777777" w:rsidR="00D20011" w:rsidRPr="00974888" w:rsidRDefault="00974888">
      <w:pPr>
        <w:autoSpaceDE w:val="0"/>
        <w:autoSpaceDN w:val="0"/>
        <w:spacing w:before="298" w:after="0" w:line="314" w:lineRule="auto"/>
        <w:ind w:left="420" w:right="172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действия по решению учебной задачи для получения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результата;—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 выстраивать последовательность выбранных действий;</w:t>
      </w:r>
    </w:p>
    <w:p w14:paraId="27BC98BF" w14:textId="77777777" w:rsidR="00D20011" w:rsidRPr="00974888" w:rsidRDefault="00974888">
      <w:pPr>
        <w:autoSpaceDE w:val="0"/>
        <w:autoSpaceDN w:val="0"/>
        <w:spacing w:before="286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2)   САМОКОНТРОЛЬ:</w:t>
      </w:r>
    </w:p>
    <w:p w14:paraId="093C98F4" w14:textId="77777777" w:rsidR="00D20011" w:rsidRPr="00974888" w:rsidRDefault="00D20011">
      <w:pPr>
        <w:autoSpaceDE w:val="0"/>
        <w:autoSpaceDN w:val="0"/>
        <w:spacing w:after="108" w:line="220" w:lineRule="exact"/>
        <w:rPr>
          <w:lang w:val="ru-RU"/>
        </w:rPr>
      </w:pPr>
    </w:p>
    <w:p w14:paraId="74C479A4" w14:textId="77777777" w:rsidR="00D20011" w:rsidRPr="00974888" w:rsidRDefault="00974888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307B80D7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0D0A801D" w14:textId="77777777" w:rsidR="00D20011" w:rsidRPr="00974888" w:rsidRDefault="00974888">
      <w:pPr>
        <w:autoSpaceDE w:val="0"/>
        <w:autoSpaceDN w:val="0"/>
        <w:spacing w:before="32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66E1A15D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14:paraId="78F85BE7" w14:textId="77777777" w:rsidR="00D20011" w:rsidRPr="00974888" w:rsidRDefault="0097488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14:paraId="6AEA9511" w14:textId="77777777" w:rsidR="001E1221" w:rsidRDefault="00974888" w:rsidP="001E1221">
      <w:pPr>
        <w:autoSpaceDE w:val="0"/>
        <w:autoSpaceDN w:val="0"/>
        <w:spacing w:before="178" w:after="0"/>
        <w:ind w:left="420"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14:paraId="44659999" w14:textId="77777777" w:rsidR="00D20011" w:rsidRPr="00974888" w:rsidRDefault="00974888" w:rsidP="001E1221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14:paraId="08C25621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связные монологические высказывания (описание, рассуждение;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14:paraId="226EF7C6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по образцу; выражать своё отношение к предмету речи;</w:t>
      </w:r>
    </w:p>
    <w:p w14:paraId="16241ADC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передавать основное содержание прочитанного текста с вербальными и/или зрительными опорами в объёме не менее 4—5 фраз.</w:t>
      </w:r>
    </w:p>
    <w:p w14:paraId="022718AE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результаты выполненной проектной работы, в том числе подбирая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иллюстративный материал (рисунки, фото) к тексту выступления, в объёме не менее 4—5 фраз.</w:t>
      </w:r>
    </w:p>
    <w:p w14:paraId="30EA8BE0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14:paraId="3104E0DA" w14:textId="77777777" w:rsidR="00D20011" w:rsidRPr="00974888" w:rsidRDefault="00974888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одноклассников, вербально/</w:t>
      </w:r>
      <w:proofErr w:type="spell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</w:p>
    <w:p w14:paraId="2332D8D3" w14:textId="77777777" w:rsidR="00D20011" w:rsidRPr="00974888" w:rsidRDefault="00974888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14:paraId="70B4D105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14:paraId="63C399C3" w14:textId="77777777" w:rsidR="00D20011" w:rsidRPr="00974888" w:rsidRDefault="00974888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14:paraId="61EEABE0" w14:textId="77777777" w:rsidR="00D20011" w:rsidRPr="00974888" w:rsidRDefault="00974888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догадки  (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 для  чтения  —  до 160 слов;—   прогнозировать содержание текста на основе заголовка;</w:t>
      </w:r>
    </w:p>
    <w:p w14:paraId="1C4488A5" w14:textId="77777777" w:rsidR="00D20011" w:rsidRPr="00974888" w:rsidRDefault="00974888">
      <w:pPr>
        <w:autoSpaceDE w:val="0"/>
        <w:autoSpaceDN w:val="0"/>
        <w:spacing w:after="0" w:line="262" w:lineRule="auto"/>
        <w:ind w:left="420" w:right="1296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</w:t>
      </w:r>
      <w:proofErr w:type="gram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про  себя</w:t>
      </w:r>
      <w:proofErr w:type="gram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proofErr w:type="spellStart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 тексты  (таблицы,  диаграммы и т. д.) и понимать представленную в них информацию.</w:t>
      </w:r>
    </w:p>
    <w:p w14:paraId="0C3AD45F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14:paraId="47F1FD5A" w14:textId="77777777" w:rsidR="00D20011" w:rsidRPr="00974888" w:rsidRDefault="00974888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14:paraId="2991526B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14:paraId="47139BDA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писать с опорой на образец электронное сообщение личного характера (объём сообщения —до 50 слов).</w:t>
      </w:r>
    </w:p>
    <w:p w14:paraId="564ED0E3" w14:textId="77777777" w:rsidR="00D20011" w:rsidRPr="00974888" w:rsidRDefault="00974888">
      <w:pPr>
        <w:autoSpaceDE w:val="0"/>
        <w:autoSpaceDN w:val="0"/>
        <w:spacing w:before="324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14:paraId="28B07460" w14:textId="77777777" w:rsidR="00D20011" w:rsidRPr="00974888" w:rsidRDefault="00974888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14:paraId="146D4D89" w14:textId="77777777" w:rsidR="00D20011" w:rsidRPr="00974888" w:rsidRDefault="0097488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14:paraId="40443F43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14:paraId="153BB38D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14:paraId="2E63E344" w14:textId="77777777" w:rsidR="00D20011" w:rsidRPr="00974888" w:rsidRDefault="00974888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 правильно писать изученные слова;</w:t>
      </w:r>
    </w:p>
    <w:p w14:paraId="491286A3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14:paraId="66C3FA5F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14:paraId="07690294" w14:textId="77777777" w:rsidR="00D20011" w:rsidRPr="00974888" w:rsidRDefault="00974888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14:paraId="6294A91A" w14:textId="77777777" w:rsidR="00D20011" w:rsidRPr="00974888" w:rsidRDefault="00974888">
      <w:pPr>
        <w:autoSpaceDE w:val="0"/>
        <w:autoSpaceDN w:val="0"/>
        <w:spacing w:before="190" w:after="0" w:line="271" w:lineRule="auto"/>
        <w:ind w:left="420" w:right="730"/>
        <w:jc w:val="both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), словосложения (</w:t>
      </w:r>
      <w:r>
        <w:rPr>
          <w:rFonts w:ascii="Times New Roman" w:eastAsia="Times New Roman" w:hAnsi="Times New Roman"/>
          <w:color w:val="000000"/>
          <w:sz w:val="24"/>
        </w:rPr>
        <w:t>blackboard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), конверсии (</w:t>
      </w:r>
      <w:r>
        <w:rPr>
          <w:rFonts w:ascii="Times New Roman" w:eastAsia="Times New Roman" w:hAnsi="Times New Roman"/>
          <w:color w:val="000000"/>
          <w:sz w:val="24"/>
        </w:rPr>
        <w:t>toplay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aplay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14:paraId="7C283344" w14:textId="77777777" w:rsidR="00D20011" w:rsidRPr="00974888" w:rsidRDefault="00974888">
      <w:pPr>
        <w:autoSpaceDE w:val="0"/>
        <w:autoSpaceDN w:val="0"/>
        <w:spacing w:before="192" w:after="0" w:line="271" w:lineRule="auto"/>
        <w:ind w:left="420" w:right="730"/>
        <w:jc w:val="both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), словосложения (</w:t>
      </w:r>
      <w:r>
        <w:rPr>
          <w:rFonts w:ascii="Times New Roman" w:eastAsia="Times New Roman" w:hAnsi="Times New Roman"/>
          <w:color w:val="000000"/>
          <w:sz w:val="24"/>
        </w:rPr>
        <w:t>blackboard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), конверсии (</w:t>
      </w:r>
      <w:r>
        <w:rPr>
          <w:rFonts w:ascii="Times New Roman" w:eastAsia="Times New Roman" w:hAnsi="Times New Roman"/>
          <w:color w:val="000000"/>
          <w:sz w:val="24"/>
        </w:rPr>
        <w:t>toplay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aplay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14:paraId="2D43BC54" w14:textId="77777777" w:rsidR="00D20011" w:rsidRPr="00974888" w:rsidRDefault="00974888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14:paraId="1A9CA97A" w14:textId="77777777" w:rsidR="00D20011" w:rsidRPr="00974888" w:rsidRDefault="00974888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</w:t>
      </w:r>
      <w:r>
        <w:rPr>
          <w:rFonts w:ascii="Times New Roman" w:eastAsia="Times New Roman" w:hAnsi="Times New Roman"/>
          <w:color w:val="000000"/>
          <w:sz w:val="24"/>
        </w:rPr>
        <w:t>PresentContinuousTense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14:paraId="071E6153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ascii="Times New Roman" w:eastAsia="Times New Roman" w:hAnsi="Times New Roman"/>
          <w:color w:val="000000"/>
          <w:sz w:val="24"/>
        </w:rPr>
        <w:t>tobegoingto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FutureSimpleTense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действия;</w:t>
      </w:r>
    </w:p>
    <w:p w14:paraId="338862E1" w14:textId="77777777" w:rsidR="00D20011" w:rsidRPr="00974888" w:rsidRDefault="00974888">
      <w:pPr>
        <w:autoSpaceDE w:val="0"/>
        <w:autoSpaceDN w:val="0"/>
        <w:spacing w:before="190" w:after="0" w:line="262" w:lineRule="auto"/>
        <w:ind w:left="420" w:right="1728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модальные глаголы долженствования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haveto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12460E49" w14:textId="77777777" w:rsidR="00D20011" w:rsidRPr="00974888" w:rsidRDefault="00974888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отрицательное местоимение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14:paraId="249EB102" w14:textId="77777777" w:rsidR="00D20011" w:rsidRPr="00974888" w:rsidRDefault="00974888" w:rsidP="006862B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eastAsia="Times New Roman" w:hAnsi="Times New Roman"/>
          <w:color w:val="000000"/>
          <w:sz w:val="24"/>
        </w:rPr>
        <w:t>good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better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best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bad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worse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>
        <w:rPr>
          <w:rFonts w:ascii="Times New Roman" w:eastAsia="Times New Roman" w:hAnsi="Times New Roman"/>
          <w:color w:val="000000"/>
          <w:sz w:val="24"/>
        </w:rPr>
        <w:t>worst</w:t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наречия времени;—  распознавать и употреблять в устной и письменной речи обозначение даты и года;—  распознавать и употреблять в устной и письменной речи обо- значение времени.</w:t>
      </w:r>
    </w:p>
    <w:p w14:paraId="76F94CD3" w14:textId="77777777" w:rsidR="006862BA" w:rsidRDefault="006862BA" w:rsidP="006862BA">
      <w:pPr>
        <w:autoSpaceDE w:val="0"/>
        <w:autoSpaceDN w:val="0"/>
        <w:spacing w:before="32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5053635" w14:textId="77777777" w:rsidR="006862BA" w:rsidRDefault="006862BA" w:rsidP="006862BA">
      <w:pPr>
        <w:autoSpaceDE w:val="0"/>
        <w:autoSpaceDN w:val="0"/>
        <w:spacing w:before="32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43FD7D53" w14:textId="77777777" w:rsidR="006862BA" w:rsidRDefault="00974888" w:rsidP="006862BA">
      <w:pPr>
        <w:autoSpaceDE w:val="0"/>
        <w:autoSpaceDN w:val="0"/>
        <w:spacing w:before="32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СОЦИОКУЛЬТУРНЫЕ ЗНАНИЯ И УМЕНИЯ</w:t>
      </w:r>
    </w:p>
    <w:p w14:paraId="6EBDAC78" w14:textId="77777777" w:rsidR="00D20011" w:rsidRPr="006862BA" w:rsidRDefault="00974888" w:rsidP="006862BA">
      <w:pPr>
        <w:autoSpaceDE w:val="0"/>
        <w:autoSpaceDN w:val="0"/>
        <w:spacing w:before="32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знать названия родной страны и страны/стран изучаемого языка;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знать некоторых литературных персонажей;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—  знать небольшие произведения детского фольклора (рифмовки, песни);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—  кратко представлять  свою  </w:t>
      </w:r>
      <w:r w:rsidRPr="006862BA">
        <w:rPr>
          <w:rFonts w:ascii="Times New Roman" w:eastAsia="Times New Roman" w:hAnsi="Times New Roman"/>
          <w:color w:val="000000"/>
          <w:sz w:val="24"/>
          <w:lang w:val="ru-RU"/>
        </w:rPr>
        <w:t>страну  на  иностранном  языке в рамках изучаемой тематики.</w:t>
      </w:r>
    </w:p>
    <w:p w14:paraId="7D8E7731" w14:textId="77777777" w:rsidR="00D20011" w:rsidRPr="006862BA" w:rsidRDefault="00D20011">
      <w:pPr>
        <w:rPr>
          <w:lang w:val="ru-RU"/>
        </w:rPr>
        <w:sectPr w:rsidR="00D20011" w:rsidRPr="006862BA">
          <w:pgSz w:w="11900" w:h="16840"/>
          <w:pgMar w:top="292" w:right="1202" w:bottom="1440" w:left="666" w:header="720" w:footer="720" w:gutter="0"/>
          <w:cols w:space="720" w:equalWidth="0">
            <w:col w:w="10032" w:space="0"/>
          </w:cols>
          <w:docGrid w:linePitch="360"/>
        </w:sectPr>
      </w:pPr>
    </w:p>
    <w:p w14:paraId="5D7F9FE4" w14:textId="77777777" w:rsidR="00D20011" w:rsidRPr="006862BA" w:rsidRDefault="00D20011">
      <w:pPr>
        <w:autoSpaceDE w:val="0"/>
        <w:autoSpaceDN w:val="0"/>
        <w:spacing w:after="64" w:line="220" w:lineRule="exact"/>
        <w:rPr>
          <w:lang w:val="ru-RU"/>
        </w:rPr>
      </w:pPr>
    </w:p>
    <w:p w14:paraId="0425C8DF" w14:textId="77777777" w:rsidR="00D20011" w:rsidRDefault="00974888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438"/>
        <w:gridCol w:w="567"/>
        <w:gridCol w:w="993"/>
        <w:gridCol w:w="992"/>
        <w:gridCol w:w="2126"/>
        <w:gridCol w:w="4253"/>
        <w:gridCol w:w="1559"/>
        <w:gridCol w:w="2268"/>
      </w:tblGrid>
      <w:tr w:rsidR="00D20011" w14:paraId="6C13CFA9" w14:textId="77777777" w:rsidTr="00277172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7BAB9" w14:textId="77777777" w:rsidR="00D20011" w:rsidRDefault="00974888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32F63" w14:textId="77777777" w:rsidR="00D20011" w:rsidRPr="00974888" w:rsidRDefault="0097488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DBD2F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36F9434" w14:textId="77777777" w:rsidR="00D20011" w:rsidRDefault="0097456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Период</w:t>
            </w:r>
            <w:r w:rsidR="0097488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изучения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590D2" w14:textId="0338CF09" w:rsidR="00D20011" w:rsidRPr="00DC1635" w:rsidRDefault="00974888">
            <w:pPr>
              <w:autoSpaceDE w:val="0"/>
              <w:autoSpaceDN w:val="0"/>
              <w:spacing w:before="78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r w:rsidR="00DC1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деятельности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17A90" w14:textId="1E03F38C" w:rsidR="00D20011" w:rsidRPr="00DC1635" w:rsidRDefault="0097488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</w:t>
            </w:r>
            <w:r w:rsidR="00DC16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контроля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7E1F2" w14:textId="73E1BA2D" w:rsidR="00D20011" w:rsidRPr="00521D98" w:rsidRDefault="00974888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(цифровые) </w:t>
            </w:r>
            <w:r w:rsidR="00862F1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</w:t>
            </w:r>
            <w:r w:rsidR="00521D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е ресурсы </w:t>
            </w:r>
          </w:p>
        </w:tc>
      </w:tr>
      <w:tr w:rsidR="00EB314C" w14:paraId="6A0F8DAE" w14:textId="77777777" w:rsidTr="00277172">
        <w:trPr>
          <w:trHeight w:hRule="exact" w:val="76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82ED" w14:textId="77777777" w:rsidR="00D20011" w:rsidRDefault="00D20011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93BE" w14:textId="77777777" w:rsidR="00D20011" w:rsidRDefault="00D2001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1AB19" w14:textId="77777777" w:rsidR="00D20011" w:rsidRDefault="0097488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DDE6F" w14:textId="4A3C618C" w:rsidR="00D20011" w:rsidRDefault="00DC163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Контрольные работы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B27EE" w14:textId="43C89565" w:rsidR="00D20011" w:rsidRDefault="00DC163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Практические работы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07CCF9" w14:textId="77777777" w:rsidR="00D20011" w:rsidRDefault="00D20011"/>
        </w:tc>
        <w:tc>
          <w:tcPr>
            <w:tcW w:w="4253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D4F3B6E" w14:textId="77777777" w:rsidR="00D20011" w:rsidRDefault="00D20011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D608" w14:textId="77777777" w:rsidR="00D20011" w:rsidRDefault="00D20011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E067" w14:textId="77777777" w:rsidR="00D20011" w:rsidRDefault="00D20011"/>
        </w:tc>
      </w:tr>
      <w:tr w:rsidR="00D20011" w14:paraId="391BF3EE" w14:textId="77777777" w:rsidTr="00277172">
        <w:trPr>
          <w:trHeight w:hRule="exact" w:val="348"/>
        </w:trPr>
        <w:tc>
          <w:tcPr>
            <w:tcW w:w="15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4A3D" w14:textId="375E2952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</w:t>
            </w:r>
            <w:r w:rsidR="00C051C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 моего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«я».</w:t>
            </w:r>
          </w:p>
        </w:tc>
      </w:tr>
      <w:tr w:rsidR="00C60C3D" w14:paraId="688D50C1" w14:textId="77777777" w:rsidTr="00277172">
        <w:trPr>
          <w:trHeight w:hRule="exact" w:val="20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9CF5A" w14:textId="77777777" w:rsidR="00C60C3D" w:rsidRDefault="00C60C3D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453A8" w14:textId="7391B863" w:rsidR="00C60C3D" w:rsidRPr="00AA1B20" w:rsidRDefault="00C60C3D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семья.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A5B6E" w14:textId="77777777" w:rsidR="00C60C3D" w:rsidRPr="00BA7829" w:rsidRDefault="00C60C3D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25583" w14:textId="77777777" w:rsidR="00C60C3D" w:rsidRPr="00440F28" w:rsidRDefault="00C60C3D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77887" w14:textId="77777777" w:rsidR="00C60C3D" w:rsidRDefault="00C60C3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497A923" w14:textId="2A3101E4" w:rsidR="00C60C3D" w:rsidRDefault="00C60C3D" w:rsidP="00D42337">
            <w:pPr>
              <w:autoSpaceDE w:val="0"/>
              <w:autoSpaceDN w:val="0"/>
              <w:spacing w:before="80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0723E" w14:textId="77777777" w:rsidR="00C60C3D" w:rsidRPr="00974888" w:rsidRDefault="00C60C3D">
            <w:pPr>
              <w:autoSpaceDE w:val="0"/>
              <w:autoSpaceDN w:val="0"/>
              <w:spacing w:before="80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Графика, орфография и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пунктуация;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B75C9" w14:textId="6E4900A3" w:rsidR="00C60C3D" w:rsidRDefault="00C60C3D">
            <w:pPr>
              <w:autoSpaceDE w:val="0"/>
              <w:autoSpaceDN w:val="0"/>
              <w:spacing w:before="80" w:after="0" w:line="245" w:lineRule="auto"/>
              <w:ind w:left="72" w:right="432"/>
            </w:pP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281E1" w14:textId="77777777" w:rsidR="00C60C3D" w:rsidRDefault="00C60C3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00A7C11A" w14:textId="77777777" w:rsidTr="00277172">
        <w:trPr>
          <w:trHeight w:hRule="exact" w:val="21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FE8EA" w14:textId="77777777" w:rsidR="00C60C3D" w:rsidRDefault="00C60C3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70298" w14:textId="770CF41E" w:rsidR="00C60C3D" w:rsidRPr="00ED1919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день рождения,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подарк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B53CA" w14:textId="77777777" w:rsidR="00C60C3D" w:rsidRPr="00BA7829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A4CAB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BFF42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1C5739" w14:textId="35225275" w:rsidR="00C60C3D" w:rsidRDefault="00C60C3D" w:rsidP="00D42337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B1426" w14:textId="77777777" w:rsidR="00C60C3D" w:rsidRPr="00974888" w:rsidRDefault="00C60C3D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0EBF9" w14:textId="023E5533" w:rsidR="00C60C3D" w:rsidRDefault="00C60C3D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94DBB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636B18AA" w14:textId="77777777" w:rsidTr="00277172">
        <w:trPr>
          <w:trHeight w:hRule="exact" w:val="21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7A9F8" w14:textId="77777777" w:rsidR="00C60C3D" w:rsidRDefault="00C60C3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07509" w14:textId="30F14064" w:rsidR="00C60C3D" w:rsidRPr="00AA1B20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любимая еда.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6B11C" w14:textId="77777777" w:rsidR="00C60C3D" w:rsidRPr="00BA7829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56D04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41762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31D7C7" w14:textId="00C2290D" w:rsidR="00C60C3D" w:rsidRDefault="00C60C3D" w:rsidP="00931B5C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FCA94" w14:textId="77777777" w:rsidR="00C60C3D" w:rsidRPr="00974888" w:rsidRDefault="00C60C3D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B6F12" w14:textId="2B40CC5E" w:rsidR="00C60C3D" w:rsidRDefault="00C60C3D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1078A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2CA6DA6F" w14:textId="77777777" w:rsidTr="00277172">
        <w:trPr>
          <w:trHeight w:hRule="exact" w:val="199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E224D" w14:textId="77777777" w:rsidR="00C60C3D" w:rsidRDefault="00C60C3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6B712" w14:textId="77777777" w:rsidR="00C60C3D" w:rsidRPr="00974888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Мой день (распорядок дня, домашние обязанности).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9F1E0" w14:textId="77777777" w:rsidR="00C60C3D" w:rsidRPr="00BA7829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0EB08" w14:textId="77777777" w:rsidR="00C60C3D" w:rsidRPr="00440F28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53E6A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2383E4D" w14:textId="33C62275" w:rsidR="00C60C3D" w:rsidRDefault="00C60C3D" w:rsidP="00CF6F41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AE8FD" w14:textId="77777777" w:rsidR="00C60C3D" w:rsidRPr="00974888" w:rsidRDefault="00C60C3D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903A8" w14:textId="73568190" w:rsidR="00C60C3D" w:rsidRDefault="00C60C3D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7C1892">
              <w:rPr>
                <w:lang w:val="ru-RU"/>
              </w:rPr>
              <w:br/>
            </w:r>
            <w:r w:rsidRPr="007C18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E2463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D20011" w14:paraId="330C6D85" w14:textId="77777777" w:rsidTr="00277172">
        <w:trPr>
          <w:trHeight w:hRule="exact" w:val="553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6A087" w14:textId="77777777" w:rsidR="00D20011" w:rsidRDefault="0097488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92A78" w14:textId="77777777" w:rsidR="00D20011" w:rsidRPr="00BA7829" w:rsidRDefault="00BA782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121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F05C0" w14:textId="77777777" w:rsidR="00D20011" w:rsidRDefault="00D20011"/>
        </w:tc>
      </w:tr>
      <w:tr w:rsidR="00D20011" w14:paraId="641A78EA" w14:textId="77777777" w:rsidTr="00277172">
        <w:trPr>
          <w:trHeight w:hRule="exact" w:val="348"/>
        </w:trPr>
        <w:tc>
          <w:tcPr>
            <w:tcW w:w="15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247D3" w14:textId="0D230CCD" w:rsidR="00D20011" w:rsidRDefault="00974888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</w:t>
            </w:r>
            <w:r w:rsidR="007466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моих увлечений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C60C3D" w14:paraId="2C4C78E6" w14:textId="77777777" w:rsidTr="00277172">
        <w:trPr>
          <w:trHeight w:hRule="exact" w:val="21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D8E3C" w14:textId="77777777" w:rsidR="00C60C3D" w:rsidRDefault="00C60C3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67CD9" w14:textId="353F2A7F" w:rsidR="00C60C3D" w:rsidRDefault="00C60C3D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Любимая игрушка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игра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05DA3" w14:textId="77777777" w:rsidR="00C60C3D" w:rsidRPr="00BA7829" w:rsidRDefault="00C60C3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F0A8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150F2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E7B2DAE" w14:textId="702F7FD5" w:rsidR="00C60C3D" w:rsidRDefault="00C60C3D" w:rsidP="00CF6F41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436EB" w14:textId="77777777" w:rsidR="00C60C3D" w:rsidRPr="00974888" w:rsidRDefault="00C60C3D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B8C85" w14:textId="76A1A9C6" w:rsidR="00C60C3D" w:rsidRDefault="00C60C3D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A982B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18CD40A7" w14:textId="77777777" w:rsidTr="00277172">
        <w:trPr>
          <w:trHeight w:hRule="exact" w:val="22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6C9C7" w14:textId="77777777" w:rsidR="00C60C3D" w:rsidRDefault="00C60C3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78FF0" w14:textId="4781602F" w:rsidR="00C60C3D" w:rsidRPr="00B41663" w:rsidRDefault="00C60C3D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питомец.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9D051" w14:textId="77777777" w:rsidR="00C60C3D" w:rsidRPr="00BA7829" w:rsidRDefault="00C60C3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97D02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D7771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FBE8FE" w14:textId="69480CC8" w:rsidR="00C60C3D" w:rsidRDefault="00C60C3D" w:rsidP="00162D62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621ED" w14:textId="77777777" w:rsidR="00C60C3D" w:rsidRPr="00974888" w:rsidRDefault="00C60C3D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07BA4" w14:textId="64A7B8DA" w:rsidR="00C60C3D" w:rsidRDefault="00C60C3D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43260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3BD50E72" w14:textId="77777777" w:rsidTr="00277172">
        <w:trPr>
          <w:trHeight w:hRule="exact" w:val="21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60DDA" w14:textId="77777777" w:rsidR="00C60C3D" w:rsidRDefault="00C60C3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E2D19" w14:textId="00EF55E8" w:rsidR="00C60C3D" w:rsidRDefault="00C60C3D">
            <w:pPr>
              <w:autoSpaceDE w:val="0"/>
              <w:autoSpaceDN w:val="0"/>
              <w:spacing w:before="66" w:after="0" w:line="230" w:lineRule="auto"/>
              <w:ind w:left="72"/>
            </w:pPr>
            <w:r w:rsidRPr="00277172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 Занятия спортом.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50E2A" w14:textId="77777777" w:rsidR="00C60C3D" w:rsidRPr="00527C41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D6BA7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7AC07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3F5185" w14:textId="25BFF35C" w:rsidR="00C60C3D" w:rsidRDefault="00C60C3D" w:rsidP="00162D62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7585F" w14:textId="77777777" w:rsidR="00C60C3D" w:rsidRPr="00974888" w:rsidRDefault="00C60C3D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6147E" w14:textId="6329E268" w:rsidR="00C60C3D" w:rsidRDefault="00C60C3D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D19D6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5C4662AC" w14:textId="77777777" w:rsidTr="00277172">
        <w:trPr>
          <w:trHeight w:hRule="exact" w:val="21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7EDDF" w14:textId="77777777" w:rsidR="00C60C3D" w:rsidRDefault="00C60C3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2.4.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88A3" w14:textId="492F462C" w:rsidR="00C60C3D" w:rsidRDefault="00C60C3D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Любимая сказка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/история/рассказ.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9C2C" w14:textId="77777777" w:rsidR="00C60C3D" w:rsidRPr="00527C41" w:rsidRDefault="00C60C3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71E59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4186C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19A3C8" w14:textId="3AB73D4B" w:rsidR="00C60C3D" w:rsidRDefault="00C60C3D" w:rsidP="007414C3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CDA23" w14:textId="77777777" w:rsidR="00C60C3D" w:rsidRPr="00974888" w:rsidRDefault="00C60C3D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9708B" w14:textId="178C1270" w:rsidR="00C60C3D" w:rsidRDefault="00C60C3D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F59D6" w14:textId="77777777" w:rsidR="00C60C3D" w:rsidRDefault="00C60C3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6C7C68BE" w14:textId="77777777" w:rsidTr="00277172">
        <w:trPr>
          <w:trHeight w:hRule="exact" w:val="212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44AF6" w14:textId="77777777" w:rsidR="00C60C3D" w:rsidRDefault="00C60C3D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4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C771D" w14:textId="4C8F075D" w:rsidR="00C60C3D" w:rsidRPr="00277172" w:rsidRDefault="00C60C3D">
            <w:pPr>
              <w:autoSpaceDE w:val="0"/>
              <w:autoSpaceDN w:val="0"/>
              <w:spacing w:before="84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Выходной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день.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272C6" w14:textId="77777777" w:rsidR="00C60C3D" w:rsidRPr="00527C41" w:rsidRDefault="00C60C3D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9C43C" w14:textId="77777777" w:rsidR="00C60C3D" w:rsidRDefault="00C60C3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1560" w14:textId="77777777" w:rsidR="00C60C3D" w:rsidRDefault="00C60C3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72ED13" w14:textId="22B73C57" w:rsidR="00C60C3D" w:rsidRDefault="00C60C3D" w:rsidP="007414C3">
            <w:pPr>
              <w:autoSpaceDE w:val="0"/>
              <w:autoSpaceDN w:val="0"/>
              <w:spacing w:before="74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DCCA4" w14:textId="77777777" w:rsidR="00C60C3D" w:rsidRPr="00974888" w:rsidRDefault="00C60C3D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Социокультурные знания 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умения;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08826" w14:textId="2C2FCB81" w:rsidR="00C60C3D" w:rsidRDefault="00C60C3D">
            <w:pPr>
              <w:autoSpaceDE w:val="0"/>
              <w:autoSpaceDN w:val="0"/>
              <w:spacing w:before="74" w:after="0" w:line="250" w:lineRule="auto"/>
              <w:ind w:left="72" w:right="432"/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3C1BF" w14:textId="77777777" w:rsidR="00C60C3D" w:rsidRDefault="00C60C3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C60C3D" w14:paraId="05F1A101" w14:textId="77777777" w:rsidTr="00277172">
        <w:trPr>
          <w:trHeight w:hRule="exact" w:val="212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2F3D" w14:textId="77777777" w:rsidR="00C60C3D" w:rsidRDefault="00C60C3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03EDB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Каникулы.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82F9A" w14:textId="77777777" w:rsidR="00C60C3D" w:rsidRPr="00527C41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6EAD4" w14:textId="77777777" w:rsidR="00C60C3D" w:rsidRPr="00931E07" w:rsidRDefault="00C60C3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BB696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E874BA" w14:textId="6A92A421" w:rsidR="00C60C3D" w:rsidRDefault="00C60C3D" w:rsidP="007414C3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2F469" w14:textId="77777777" w:rsidR="00C60C3D" w:rsidRPr="00974888" w:rsidRDefault="00C60C3D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8A590" w14:textId="409EE95B" w:rsidR="00C60C3D" w:rsidRPr="00440F28" w:rsidRDefault="00C60C3D" w:rsidP="00440F2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149C8">
              <w:rPr>
                <w:lang w:val="ru-RU"/>
              </w:rPr>
              <w:br/>
            </w:r>
            <w:r w:rsidRPr="000149C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4788E" w14:textId="77777777" w:rsidR="00C60C3D" w:rsidRDefault="00C60C3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D20011" w14:paraId="67954965" w14:textId="77777777" w:rsidTr="0027717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A466F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CC41B" w14:textId="77777777" w:rsidR="00D20011" w:rsidRPr="00527C41" w:rsidRDefault="00527C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21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BE0A1" w14:textId="77777777" w:rsidR="00D20011" w:rsidRDefault="00D20011"/>
        </w:tc>
      </w:tr>
      <w:tr w:rsidR="00D20011" w14:paraId="1FBD1DD3" w14:textId="77777777" w:rsidTr="00277172">
        <w:trPr>
          <w:trHeight w:hRule="exact" w:val="348"/>
        </w:trPr>
        <w:tc>
          <w:tcPr>
            <w:tcW w:w="15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D8E68" w14:textId="325C21A1" w:rsidR="00D20011" w:rsidRPr="003E477C" w:rsidRDefault="0097488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</w:rPr>
              <w:t>Мир вокруг</w:t>
            </w:r>
            <w:r w:rsidR="003E477C"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  <w:lang w:val="ru-RU"/>
              </w:rPr>
              <w:t xml:space="preserve"> меня.</w:t>
            </w:r>
          </w:p>
        </w:tc>
      </w:tr>
      <w:tr w:rsidR="00D20011" w14:paraId="42B1D309" w14:textId="77777777" w:rsidTr="00277172">
        <w:trPr>
          <w:trHeight w:hRule="exact" w:val="21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DECAA" w14:textId="77777777" w:rsidR="00D20011" w:rsidRDefault="0097488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CF466" w14:textId="77777777" w:rsidR="00D20011" w:rsidRPr="00974888" w:rsidRDefault="00974888">
            <w:pPr>
              <w:autoSpaceDE w:val="0"/>
              <w:autoSpaceDN w:val="0"/>
              <w:spacing w:before="66" w:after="0" w:line="245" w:lineRule="auto"/>
              <w:ind w:left="72" w:right="43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8C133" w14:textId="77777777" w:rsidR="00D20011" w:rsidRPr="00527C41" w:rsidRDefault="00931E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89AB1" w14:textId="77777777" w:rsidR="00D20011" w:rsidRPr="00931E07" w:rsidRDefault="00931E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357FD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4A336AA" w14:textId="630D01E4" w:rsidR="00D20011" w:rsidRDefault="00D20011" w:rsidP="007414C3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4E29C" w14:textId="77777777" w:rsidR="00D20011" w:rsidRPr="00974888" w:rsidRDefault="0097488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E000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6661E" w14:textId="77777777" w:rsidR="00D20011" w:rsidRPr="00931E07" w:rsidRDefault="00974888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31E0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931E07">
              <w:rPr>
                <w:lang w:val="ru-RU"/>
              </w:rPr>
              <w:br/>
            </w:r>
            <w:r w:rsidRPr="00931E0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931E07">
              <w:rPr>
                <w:lang w:val="ru-RU"/>
              </w:rPr>
              <w:br/>
            </w:r>
            <w:r w:rsidRPr="00931E0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  <w:r w:rsidR="00931E07" w:rsidRPr="00440F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878E0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D20011" w14:paraId="390F64FD" w14:textId="77777777" w:rsidTr="00277172">
        <w:trPr>
          <w:trHeight w:hRule="exact" w:val="2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9D9D0" w14:textId="77777777" w:rsidR="00D20011" w:rsidRDefault="0097488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3.2.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5CD5E" w14:textId="77777777" w:rsidR="00D20011" w:rsidRPr="00974888" w:rsidRDefault="00974888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школа, любимые учебные предметы.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44998" w14:textId="489742C6" w:rsidR="00D20011" w:rsidRPr="00527C41" w:rsidRDefault="00B04FD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819C4" w14:textId="227551D5" w:rsidR="00D20011" w:rsidRPr="00B04FD3" w:rsidRDefault="003E477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17455" w14:textId="77777777" w:rsidR="00D20011" w:rsidRDefault="0097488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F28ABBC" w14:textId="7D5EDD39" w:rsidR="00D20011" w:rsidRDefault="00D20011" w:rsidP="00E1237B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11061" w14:textId="77777777" w:rsidR="00D20011" w:rsidRPr="00974888" w:rsidRDefault="0097488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E000A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E4536" w14:textId="2B981FE0" w:rsidR="00D20011" w:rsidRPr="003E477C" w:rsidRDefault="00974888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r w:rsidR="003E47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1F8B7" w14:textId="77777777" w:rsidR="00D20011" w:rsidRDefault="0097488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1A02C218" w14:textId="77777777" w:rsidTr="00277172">
        <w:trPr>
          <w:trHeight w:hRule="exact" w:val="212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215F4" w14:textId="77777777" w:rsidR="00521D98" w:rsidRDefault="00521D9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0F586" w14:textId="77777777" w:rsidR="00521D98" w:rsidRPr="00974888" w:rsidRDefault="00521D98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Мои друзья, их внешность и черты характера.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80540" w14:textId="30228DE6" w:rsidR="00521D98" w:rsidRPr="00527C41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E2D7C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3C198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C6AC00" w14:textId="3B59D02A" w:rsidR="00521D98" w:rsidRDefault="00521D98" w:rsidP="00E1237B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1564A" w14:textId="77777777" w:rsidR="00521D98" w:rsidRPr="00974888" w:rsidRDefault="00521D9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82A00" w14:textId="09C0D394" w:rsidR="00521D98" w:rsidRDefault="00521D98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02907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53CFEC99" w14:textId="77777777" w:rsidTr="00277172">
        <w:trPr>
          <w:trHeight w:hRule="exact" w:val="7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CD04F" w14:textId="77777777" w:rsidR="00521D98" w:rsidRDefault="00521D98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04C61" w14:textId="77777777" w:rsidR="00521D98" w:rsidRPr="00974888" w:rsidRDefault="00521D98">
            <w:pPr>
              <w:autoSpaceDE w:val="0"/>
              <w:autoSpaceDN w:val="0"/>
              <w:spacing w:before="64" w:after="0" w:line="23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малая родина (город, село).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EEB73" w14:textId="77777777" w:rsidR="00521D98" w:rsidRPr="00527C41" w:rsidRDefault="00521D98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B55D3" w14:textId="77777777" w:rsidR="00521D98" w:rsidRDefault="00521D9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83838" w14:textId="77777777" w:rsidR="00521D98" w:rsidRDefault="00521D9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81C1DE" w14:textId="7F93A9DB" w:rsidR="00521D98" w:rsidRDefault="00521D98" w:rsidP="00E1237B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72F7F" w14:textId="77777777" w:rsidR="00521D98" w:rsidRPr="00974888" w:rsidRDefault="00521D98">
            <w:pPr>
              <w:autoSpaceDE w:val="0"/>
              <w:autoSpaceDN w:val="0"/>
              <w:spacing w:before="76" w:after="0" w:line="252" w:lineRule="auto"/>
              <w:ind w:left="70" w:right="144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610C6" w14:textId="1631DA3D" w:rsidR="00521D98" w:rsidRDefault="00521D98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E5C84" w14:textId="77777777" w:rsidR="00521D98" w:rsidRDefault="00521D9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3861559E" w14:textId="77777777" w:rsidTr="00277172">
        <w:trPr>
          <w:trHeight w:hRule="exact" w:val="213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48FB5" w14:textId="77777777" w:rsidR="00521D98" w:rsidRDefault="00521D9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A02B3" w14:textId="77777777" w:rsidR="00521D98" w:rsidRDefault="00521D98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Путешествия.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64EBE" w14:textId="77777777" w:rsidR="00521D98" w:rsidRPr="00527C41" w:rsidRDefault="00521D9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78DF6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E0662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7E7CCB8" w14:textId="5EE82527" w:rsidR="00521D98" w:rsidRDefault="00521D98" w:rsidP="00EF0554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596FE" w14:textId="77777777" w:rsidR="00521D98" w:rsidRPr="00974888" w:rsidRDefault="00521D9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E7A8B" w14:textId="1533746D" w:rsidR="00521D98" w:rsidRDefault="00521D98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01278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58E000B6" w14:textId="77777777" w:rsidTr="00277172">
        <w:trPr>
          <w:trHeight w:hRule="exact" w:val="212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E67F1" w14:textId="77777777" w:rsidR="00521D98" w:rsidRDefault="00521D9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63E59" w14:textId="327408E0" w:rsidR="00521D98" w:rsidRDefault="00521D98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Дикие 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домашние животные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2C635" w14:textId="77777777" w:rsidR="00521D98" w:rsidRPr="00527C41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AAC0D" w14:textId="77777777" w:rsidR="00521D98" w:rsidRPr="00604438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775E5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329FBE" w14:textId="0AE626E8" w:rsidR="00521D98" w:rsidRDefault="00521D98" w:rsidP="00EF0554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715CA" w14:textId="77777777" w:rsidR="00521D98" w:rsidRPr="00974888" w:rsidRDefault="00521D9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BB116" w14:textId="753ABE32" w:rsidR="00521D98" w:rsidRDefault="00521D98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7680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76BCD19A" w14:textId="77777777" w:rsidTr="00277172">
        <w:trPr>
          <w:trHeight w:hRule="exact" w:val="21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83BC2" w14:textId="77777777" w:rsidR="00521D98" w:rsidRDefault="00521D9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3.7.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93BB3" w14:textId="7DF39918" w:rsidR="00521D98" w:rsidRDefault="00521D98">
            <w:pPr>
              <w:autoSpaceDE w:val="0"/>
              <w:autoSpaceDN w:val="0"/>
              <w:spacing w:before="6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Погода. Времена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года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(месяцы).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3FAAC" w14:textId="77777777" w:rsidR="00521D98" w:rsidRPr="00527C41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47E9E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A16B1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0954CFD" w14:textId="5B2A05C2" w:rsidR="00521D98" w:rsidRDefault="00521D98" w:rsidP="00B03516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B728C0" w14:textId="77777777" w:rsidR="00521D98" w:rsidRPr="00974888" w:rsidRDefault="00521D9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33959" w14:textId="27555F85" w:rsidR="00521D98" w:rsidRDefault="00521D98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BEA6B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17E35BA0" w14:textId="77777777" w:rsidTr="00277172">
        <w:trPr>
          <w:trHeight w:hRule="exact" w:val="2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1ECC4" w14:textId="77777777" w:rsidR="00521D98" w:rsidRDefault="00521D9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503BA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Покупки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CDF51" w14:textId="77777777" w:rsidR="00521D98" w:rsidRPr="00527C41" w:rsidRDefault="00521D9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02414" w14:textId="77777777" w:rsidR="00521D98" w:rsidRPr="00604438" w:rsidRDefault="00521D9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504A3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59F8DE0" w14:textId="78416D10" w:rsidR="00521D98" w:rsidRDefault="00521D98" w:rsidP="00B03516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287BE" w14:textId="77777777" w:rsidR="00521D98" w:rsidRPr="00974888" w:rsidRDefault="00521D9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E54CC" w14:textId="191BE5A7" w:rsidR="00521D98" w:rsidRDefault="00521D98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3511A">
              <w:rPr>
                <w:lang w:val="ru-RU"/>
              </w:rPr>
              <w:br/>
            </w:r>
            <w:r w:rsidRPr="000351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7E89B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D20011" w14:paraId="2C644E8D" w14:textId="77777777" w:rsidTr="0027717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ED063" w14:textId="77777777" w:rsidR="00D20011" w:rsidRDefault="0097488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D0F79" w14:textId="77777777" w:rsidR="00D20011" w:rsidRPr="00527C41" w:rsidRDefault="00527C4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86ED" w14:textId="77777777" w:rsidR="00D20011" w:rsidRDefault="00D2001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FF037" w14:textId="77777777" w:rsidR="00D20011" w:rsidRDefault="00D2001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8F37B6" w14:textId="77777777" w:rsidR="00D20011" w:rsidRDefault="00D20011"/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910C3" w14:textId="77777777" w:rsidR="00D20011" w:rsidRDefault="00D2001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50C44" w14:textId="77777777" w:rsidR="00D20011" w:rsidRDefault="00D2001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45742" w14:textId="77777777" w:rsidR="00D20011" w:rsidRDefault="00D20011"/>
        </w:tc>
      </w:tr>
      <w:tr w:rsidR="00D20011" w:rsidRPr="000630EE" w14:paraId="1B70EAF4" w14:textId="77777777" w:rsidTr="00277172">
        <w:trPr>
          <w:trHeight w:hRule="exact" w:val="348"/>
        </w:trPr>
        <w:tc>
          <w:tcPr>
            <w:tcW w:w="155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64D51" w14:textId="77777777" w:rsidR="00D20011" w:rsidRPr="00974888" w:rsidRDefault="00974888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97488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языка.</w:t>
            </w:r>
          </w:p>
        </w:tc>
      </w:tr>
      <w:tr w:rsidR="00521D98" w14:paraId="0CD158E1" w14:textId="77777777" w:rsidTr="00277172">
        <w:trPr>
          <w:trHeight w:hRule="exact" w:val="21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253E7" w14:textId="77777777" w:rsidR="00521D98" w:rsidRDefault="00521D9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9A6C6" w14:textId="77777777" w:rsidR="00521D98" w:rsidRPr="00974888" w:rsidRDefault="00521D98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 и страна/страны изучаемого языка.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FDC4F" w14:textId="77777777" w:rsidR="00521D98" w:rsidRPr="00EE2595" w:rsidRDefault="00521D9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3AF7E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06B16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08FD91" w14:textId="41167344" w:rsidR="00521D98" w:rsidRDefault="00521D98" w:rsidP="00B03516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45D99" w14:textId="77777777" w:rsidR="00521D98" w:rsidRPr="00974888" w:rsidRDefault="00521D9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B779B7" w14:textId="5673F619" w:rsidR="00521D98" w:rsidRDefault="00521D98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55817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651B7B83" w14:textId="77777777" w:rsidTr="00277172">
        <w:trPr>
          <w:trHeight w:hRule="exact" w:val="2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B6037" w14:textId="77777777" w:rsidR="00521D98" w:rsidRDefault="00521D9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70BD4" w14:textId="77777777" w:rsidR="00521D98" w:rsidRPr="00974888" w:rsidRDefault="00521D98">
            <w:pPr>
              <w:autoSpaceDE w:val="0"/>
              <w:autoSpaceDN w:val="0"/>
              <w:spacing w:before="64" w:after="0" w:line="245" w:lineRule="auto"/>
              <w:ind w:left="72" w:right="43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Их столицы, основные достопримечательности и интересные факты.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D826F" w14:textId="77777777" w:rsidR="00521D98" w:rsidRPr="00EE2595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19B90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9C8D8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46ABEAA" w14:textId="1550E062" w:rsidR="00521D98" w:rsidRDefault="00521D98" w:rsidP="00176A07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1626F" w14:textId="77777777" w:rsidR="00521D98" w:rsidRPr="00974888" w:rsidRDefault="00521D9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Социокультурные з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A44FE" w14:textId="71430CF1" w:rsidR="00521D98" w:rsidRDefault="00521D98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5AA1A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1889D74F" w14:textId="77777777" w:rsidTr="00277172">
        <w:trPr>
          <w:trHeight w:hRule="exact" w:val="213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E4926" w14:textId="77777777" w:rsidR="00521D98" w:rsidRDefault="00521D9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4.3.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91A9C" w14:textId="72327933" w:rsidR="00521D98" w:rsidRDefault="00521D98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детского фольклора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EAA6A" w14:textId="77777777" w:rsidR="00521D98" w:rsidRPr="00EE2595" w:rsidRDefault="00521D9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C72E2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021CA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63D2C7B" w14:textId="20DB0196" w:rsidR="00521D98" w:rsidRDefault="00521D98" w:rsidP="00176A07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04C50" w14:textId="77777777" w:rsidR="00521D98" w:rsidRPr="00974888" w:rsidRDefault="00521D9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C8CE7" w14:textId="27F5111B" w:rsidR="00521D98" w:rsidRDefault="00521D98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64CB6" w14:textId="77777777" w:rsidR="00521D98" w:rsidRDefault="00521D9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521D98" w14:paraId="67F909C8" w14:textId="77777777" w:rsidTr="00277172">
        <w:trPr>
          <w:trHeight w:hRule="exact" w:val="2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5A878" w14:textId="77777777" w:rsidR="00521D98" w:rsidRDefault="00521D98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CFB55" w14:textId="5EA5F433" w:rsidR="00521D98" w:rsidRDefault="00521D98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Литературные персонажи детских книг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2A98C" w14:textId="77777777" w:rsidR="00521D98" w:rsidRPr="00EE2595" w:rsidRDefault="00521D98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F2624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71B74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750C07" w14:textId="0CD890D1" w:rsidR="00521D98" w:rsidRDefault="00521D98" w:rsidP="00176A07">
            <w:pPr>
              <w:autoSpaceDE w:val="0"/>
              <w:autoSpaceDN w:val="0"/>
              <w:spacing w:before="76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B4F0C" w14:textId="77777777" w:rsidR="00521D98" w:rsidRPr="00974888" w:rsidRDefault="00521D98">
            <w:pPr>
              <w:autoSpaceDE w:val="0"/>
              <w:autoSpaceDN w:val="0"/>
              <w:spacing w:before="76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4456B" w14:textId="6BE57701" w:rsidR="00521D98" w:rsidRDefault="00521D98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74B2C">
              <w:rPr>
                <w:lang w:val="ru-RU"/>
              </w:rPr>
              <w:br/>
            </w:r>
            <w:r w:rsidRPr="00074B2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7ED58" w14:textId="77777777" w:rsidR="00521D98" w:rsidRDefault="00521D9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</w:p>
        </w:tc>
      </w:tr>
      <w:tr w:rsidR="00D20011" w14:paraId="76BFB04C" w14:textId="77777777" w:rsidTr="00277172">
        <w:trPr>
          <w:trHeight w:hRule="exact" w:val="21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91C11" w14:textId="77777777" w:rsidR="00D20011" w:rsidRDefault="0097488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68CEC" w14:textId="77777777" w:rsidR="00D20011" w:rsidRPr="00974888" w:rsidRDefault="00974888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8FDEC" w14:textId="77777777" w:rsidR="00D20011" w:rsidRPr="00EE2595" w:rsidRDefault="00EE259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20573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7E7E4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E7EADF" w14:textId="6AEF0510" w:rsidR="00D20011" w:rsidRDefault="00D20011">
            <w:pPr>
              <w:autoSpaceDE w:val="0"/>
              <w:autoSpaceDN w:val="0"/>
              <w:spacing w:before="78" w:after="0" w:line="245" w:lineRule="auto"/>
              <w:ind w:left="72" w:right="432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A4D11" w14:textId="77777777" w:rsidR="00D20011" w:rsidRPr="00974888" w:rsidRDefault="00974888">
            <w:pPr>
              <w:autoSpaceDE w:val="0"/>
              <w:autoSpaceDN w:val="0"/>
              <w:spacing w:before="78" w:after="0" w:line="254" w:lineRule="auto"/>
              <w:ind w:left="70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Монологическая речь;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Аудирование;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Смысловое чтение;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Фонетическая сторона речи; Графика;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орфография и пунктуация; Лексическая сторона речи; Грамматическая сторона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речи; </w:t>
            </w:r>
            <w:r w:rsidRPr="00974888">
              <w:rPr>
                <w:lang w:val="ru-RU"/>
              </w:rPr>
              <w:br/>
            </w: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r w:rsidR="009B48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оциокультурные знания и умения;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B8022" w14:textId="597EDF95" w:rsidR="00604438" w:rsidRPr="00521D98" w:rsidRDefault="0060443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0630E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Письменный</w:t>
            </w:r>
            <w:r w:rsidRPr="000630EE">
              <w:rPr>
                <w:lang w:val="ru-RU"/>
              </w:rPr>
              <w:br/>
            </w:r>
            <w:r w:rsidRPr="000630E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0630EE">
              <w:rPr>
                <w:lang w:val="ru-RU"/>
              </w:rPr>
              <w:br/>
            </w:r>
            <w:r w:rsidRPr="000630E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</w:t>
            </w:r>
            <w:r w:rsidR="00521D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опрос;</w:t>
            </w:r>
          </w:p>
          <w:p w14:paraId="47CF74F6" w14:textId="77777777" w:rsidR="00D20011" w:rsidRPr="000630EE" w:rsidRDefault="00974888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proofErr w:type="spellStart"/>
            <w:r w:rsidRPr="000630E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Контрольнаяработа</w:t>
            </w:r>
            <w:proofErr w:type="spellEnd"/>
            <w:r w:rsidRPr="000630E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6EEAF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Медиафайлы</w:t>
            </w:r>
            <w:proofErr w:type="spellEnd"/>
          </w:p>
        </w:tc>
      </w:tr>
      <w:tr w:rsidR="00D20011" w14:paraId="22AE60B1" w14:textId="77777777" w:rsidTr="0027717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B5636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7202C" w14:textId="77777777" w:rsidR="00D20011" w:rsidRPr="00EE2595" w:rsidRDefault="00EE259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EA0790" w14:textId="77777777" w:rsidR="00D20011" w:rsidRDefault="00D2001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0CF0A" w14:textId="77777777" w:rsidR="00D20011" w:rsidRDefault="00D2001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D83A786" w14:textId="77777777" w:rsidR="00D20011" w:rsidRDefault="00D20011"/>
        </w:tc>
        <w:tc>
          <w:tcPr>
            <w:tcW w:w="425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E80F1" w14:textId="77777777" w:rsidR="00D20011" w:rsidRDefault="00D20011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57F68" w14:textId="77777777" w:rsidR="00D20011" w:rsidRDefault="00D20011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59B29" w14:textId="77777777" w:rsidR="00D20011" w:rsidRDefault="00D20011"/>
        </w:tc>
      </w:tr>
      <w:tr w:rsidR="00D20011" w14:paraId="042F46B0" w14:textId="77777777" w:rsidTr="00277172">
        <w:trPr>
          <w:trHeight w:hRule="exact" w:val="482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03641" w14:textId="77777777" w:rsidR="00D20011" w:rsidRPr="00974888" w:rsidRDefault="0097488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7488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E07D2" w14:textId="77777777" w:rsidR="00D20011" w:rsidRPr="00EE2595" w:rsidRDefault="00EE259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EE392" w14:textId="77777777" w:rsidR="00D20011" w:rsidRPr="00604438" w:rsidRDefault="0060443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D418A" w14:textId="77777777" w:rsidR="00D20011" w:rsidRDefault="0097488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81B62" w14:textId="77777777" w:rsidR="00D20011" w:rsidRDefault="00D20011"/>
        </w:tc>
      </w:tr>
    </w:tbl>
    <w:p w14:paraId="24B77760" w14:textId="77777777" w:rsidR="00D20011" w:rsidRDefault="00D20011">
      <w:pPr>
        <w:autoSpaceDE w:val="0"/>
        <w:autoSpaceDN w:val="0"/>
        <w:spacing w:after="0" w:line="14" w:lineRule="exact"/>
      </w:pPr>
    </w:p>
    <w:p w14:paraId="2D6B6283" w14:textId="77777777" w:rsidR="00D20011" w:rsidRDefault="00D20011">
      <w:pPr>
        <w:sectPr w:rsidR="00D20011">
          <w:pgSz w:w="16840" w:h="11900"/>
          <w:pgMar w:top="284" w:right="640" w:bottom="133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BAEFDC1" w14:textId="77777777" w:rsidR="00D20011" w:rsidRDefault="00D20011">
      <w:pPr>
        <w:autoSpaceDE w:val="0"/>
        <w:autoSpaceDN w:val="0"/>
        <w:spacing w:after="78" w:line="220" w:lineRule="exact"/>
      </w:pPr>
    </w:p>
    <w:p w14:paraId="53499780" w14:textId="77777777" w:rsidR="00D20011" w:rsidRDefault="00974888" w:rsidP="00951103">
      <w:pPr>
        <w:autoSpaceDE w:val="0"/>
        <w:autoSpaceDN w:val="0"/>
        <w:spacing w:after="32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283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26"/>
        <w:gridCol w:w="3528"/>
        <w:gridCol w:w="654"/>
        <w:gridCol w:w="2221"/>
        <w:gridCol w:w="2279"/>
        <w:gridCol w:w="1230"/>
        <w:gridCol w:w="2495"/>
      </w:tblGrid>
      <w:tr w:rsidR="00965530" w14:paraId="04906DBC" w14:textId="77777777" w:rsidTr="00293C06">
        <w:trPr>
          <w:trHeight w:hRule="exact" w:val="492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5E0CB" w14:textId="77777777" w:rsidR="00951103" w:rsidRDefault="00951103" w:rsidP="0062323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D96AD" w14:textId="6B7F658B" w:rsidR="00951103" w:rsidRPr="008E60D4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r w:rsidR="008E60D4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урока </w:t>
            </w:r>
          </w:p>
        </w:tc>
        <w:tc>
          <w:tcPr>
            <w:tcW w:w="5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A36E7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8FD67" w14:textId="77777777" w:rsidR="00951103" w:rsidRDefault="00951103" w:rsidP="0062323E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E4F2D" w14:textId="77777777" w:rsidR="00951103" w:rsidRDefault="00951103" w:rsidP="0062323E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B62FF8" w14:paraId="5F345E69" w14:textId="77777777" w:rsidTr="00293C06">
        <w:trPr>
          <w:trHeight w:val="110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667E" w14:textId="77777777" w:rsidR="00951103" w:rsidRDefault="00951103" w:rsidP="0062323E"/>
        </w:tc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B529" w14:textId="77777777" w:rsidR="00951103" w:rsidRDefault="00951103" w:rsidP="0062323E"/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8A103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5D5FE" w14:textId="1C4E2EEB" w:rsidR="00951103" w:rsidRDefault="008E60D4" w:rsidP="0062323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F4C50" w14:textId="53F30C62" w:rsidR="00951103" w:rsidRDefault="008E60D4" w:rsidP="0062323E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6723" w14:textId="77777777" w:rsidR="00951103" w:rsidRDefault="00951103" w:rsidP="0062323E"/>
        </w:tc>
        <w:tc>
          <w:tcPr>
            <w:tcW w:w="2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8DE5" w14:textId="77777777" w:rsidR="00951103" w:rsidRDefault="00951103" w:rsidP="0062323E"/>
        </w:tc>
      </w:tr>
      <w:tr w:rsidR="00293C06" w14:paraId="355A40D6" w14:textId="77777777" w:rsidTr="00293C06">
        <w:trPr>
          <w:trHeight w:hRule="exact" w:val="77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6C24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7F95B" w14:textId="664CF535" w:rsidR="00293C06" w:rsidRPr="006245A1" w:rsidRDefault="00293C06" w:rsidP="006245A1">
            <w:pPr>
              <w:spacing w:after="0" w:line="240" w:lineRule="auto"/>
              <w:divId w:val="44600157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524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Моя семья.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5F0B2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FD84C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9AA5C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96197" w14:textId="429E18C3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1B35A" w14:textId="16D582DD" w:rsidR="00293C06" w:rsidRDefault="00293C06" w:rsidP="00152726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6A113A62" w14:textId="77777777" w:rsidTr="00293C06">
        <w:trPr>
          <w:trHeight w:hRule="exact" w:val="7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633F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4B650" w14:textId="4AD44A10" w:rsidR="00293C06" w:rsidRPr="001C08E8" w:rsidRDefault="00293C06" w:rsidP="001C08E8">
            <w:pPr>
              <w:spacing w:after="0" w:line="240" w:lineRule="auto"/>
              <w:divId w:val="1102191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8E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Семья моего друга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. Мои родственники.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3199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A944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7EF8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D695B" w14:textId="4628D1DF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FBB4D" w14:textId="57BC439E" w:rsidR="00293C06" w:rsidRDefault="00293C06" w:rsidP="005D0D4C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38452F71" w14:textId="77777777" w:rsidTr="00293C06">
        <w:trPr>
          <w:trHeight w:hRule="exact" w:val="7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9B165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749D4" w14:textId="50C9BC63" w:rsidR="00293C06" w:rsidRPr="006245A1" w:rsidRDefault="00293C06" w:rsidP="006245A1">
            <w:pPr>
              <w:spacing w:after="0" w:line="240" w:lineRule="auto"/>
              <w:divId w:val="19793418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245A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Мой день рождения, подарки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8379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8583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D2C12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06C36" w14:textId="27083A78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40A8B" w14:textId="43A099D2" w:rsidR="00293C06" w:rsidRDefault="00293C06" w:rsidP="005D0D4C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567E4" w14:paraId="5E02C943" w14:textId="77777777" w:rsidTr="00293C06">
        <w:trPr>
          <w:trHeight w:hRule="exact" w:val="69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9DDB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A8866" w14:textId="40F8C744" w:rsidR="00293C06" w:rsidRPr="00B96D81" w:rsidRDefault="00293C06" w:rsidP="00B96D81">
            <w:pPr>
              <w:spacing w:after="0" w:line="240" w:lineRule="auto"/>
              <w:divId w:val="7754437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96D8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День рождения моего друга. Открытка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F7444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C2BEB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DC0B2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63CD7" w14:textId="01B7DB00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8C539" w14:textId="5DE37FFD" w:rsidR="00293C06" w:rsidRPr="00C567E4" w:rsidRDefault="00293C06" w:rsidP="005D0D4C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204ACEF5" w14:textId="77777777" w:rsidTr="00293C06">
        <w:trPr>
          <w:trHeight w:hRule="exact" w:val="7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FF9F7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53E6A" w14:textId="7ECBCF67" w:rsidR="00293C06" w:rsidRPr="00171C85" w:rsidRDefault="00293C06" w:rsidP="00171C85">
            <w:pPr>
              <w:spacing w:after="0" w:line="240" w:lineRule="auto"/>
              <w:divId w:val="15604330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71C85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Любимая еда в моей семье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83F80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8E6EB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FA1E8" w14:textId="77777777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327A2" w14:textId="05593478" w:rsidR="00293C06" w:rsidRPr="00C567E4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45056" w14:textId="7521A313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234B6D78" w14:textId="77777777" w:rsidTr="00293C06">
        <w:trPr>
          <w:trHeight w:hRule="exact" w:val="7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24D1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36AA2" w14:textId="4A96F721" w:rsidR="00293C06" w:rsidRPr="00463D43" w:rsidRDefault="00293C06" w:rsidP="00463D43">
            <w:pPr>
              <w:spacing w:after="0" w:line="240" w:lineRule="auto"/>
              <w:divId w:val="3377045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63D4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Мир моего «я». 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Любимая е</w:t>
            </w:r>
            <w:r w:rsidRPr="00463D4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да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 моих друзей</w:t>
            </w:r>
            <w:r w:rsidRPr="00463D43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.Электронное сообщение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E7A3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3F7C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699E3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A8390" w14:textId="4A3E8C2E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60CF1" w14:textId="320E0179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66D2F7F5" w14:textId="77777777" w:rsidTr="00293C06">
        <w:trPr>
          <w:trHeight w:hRule="exact" w:val="714"/>
        </w:trPr>
        <w:tc>
          <w:tcPr>
            <w:tcW w:w="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347FF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DCC57" w14:textId="646DD913" w:rsidR="00293C06" w:rsidRPr="00832FDB" w:rsidRDefault="00293C06" w:rsidP="00832FDB">
            <w:pPr>
              <w:spacing w:after="0" w:line="240" w:lineRule="auto"/>
              <w:divId w:val="8289819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32FD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Мой день (распорядок дня, домашние обязанности)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5031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563C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08C0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8A2C4" w14:textId="5C948E1A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8F1D9" w14:textId="6FC3CECA" w:rsidR="00293C06" w:rsidRDefault="00293C06" w:rsidP="009832B4">
            <w:pPr>
              <w:autoSpaceDE w:val="0"/>
              <w:autoSpaceDN w:val="0"/>
              <w:spacing w:before="98" w:after="0" w:line="278" w:lineRule="auto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6DD95270" w14:textId="77777777" w:rsidTr="00293C06">
        <w:trPr>
          <w:trHeight w:hRule="exact" w:val="6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F61F2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D68FE" w14:textId="74FFE4F2" w:rsidR="00293C06" w:rsidRPr="00184601" w:rsidRDefault="00293C06" w:rsidP="00184601">
            <w:pPr>
              <w:spacing w:after="0" w:line="240" w:lineRule="auto"/>
              <w:divId w:val="133707050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84601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моего «я». День моего друга (распорядок дня, домашние обязанности)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19737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2E2A3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D4FE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EE55F" w14:textId="4A1C5E5A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25DE7" w14:textId="66A749ED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DA0876" w14:paraId="3F8F8707" w14:textId="77777777" w:rsidTr="00293C06">
        <w:trPr>
          <w:trHeight w:hRule="exact" w:val="7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C85A1" w14:textId="77777777" w:rsidR="00293C06" w:rsidRPr="005E1C6F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F3D8A" w14:textId="72241F5B" w:rsidR="00293C06" w:rsidRPr="00965530" w:rsidRDefault="00293C06" w:rsidP="00965530">
            <w:pPr>
              <w:spacing w:after="0" w:line="240" w:lineRule="auto"/>
              <w:divId w:val="131113469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5530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Любимая игрушка, игра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8BEFC" w14:textId="77777777" w:rsidR="00293C06" w:rsidRPr="00DA087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399F2" w14:textId="77777777" w:rsidR="00293C06" w:rsidRPr="00DA087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5AEEF" w14:textId="77777777" w:rsidR="00293C06" w:rsidRPr="00DA087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CE62" w14:textId="3D5C738B" w:rsidR="00293C06" w:rsidRPr="00DA087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E4AFD" w14:textId="3D9F6266" w:rsidR="00293C06" w:rsidRPr="00DA0876" w:rsidRDefault="00293C06" w:rsidP="009832B4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DA0876" w14:paraId="4E005E1F" w14:textId="77777777" w:rsidTr="00293C06">
        <w:trPr>
          <w:trHeight w:hRule="exact" w:val="7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BFD73" w14:textId="77777777" w:rsidR="00293C06" w:rsidRPr="007823F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6D974" w14:textId="78C74808" w:rsidR="00293C06" w:rsidRPr="00FB7AF4" w:rsidRDefault="00293C06" w:rsidP="00FB7AF4">
            <w:pPr>
              <w:spacing w:after="0" w:line="240" w:lineRule="auto"/>
              <w:divId w:val="88729767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7AF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Любимая игрушка моего друга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10538" w14:textId="77777777" w:rsidR="00293C06" w:rsidRPr="00DA087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20187" w14:textId="77777777" w:rsidR="00293C06" w:rsidRPr="00DA087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16F56" w14:textId="77777777" w:rsidR="00293C06" w:rsidRPr="00DA087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A08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012C" w14:textId="1EC974F6" w:rsidR="00293C06" w:rsidRPr="00DA087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EC109" w14:textId="4D16CD2E" w:rsidR="00293C06" w:rsidRPr="00DA0876" w:rsidRDefault="00293C06" w:rsidP="005D0D4C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37B30C1E" w14:textId="77777777" w:rsidTr="00293C06">
        <w:trPr>
          <w:trHeight w:hRule="exact" w:val="7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79BA8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B786A" w14:textId="4FCA6F0B" w:rsidR="00293C06" w:rsidRPr="004446F4" w:rsidRDefault="00293C06" w:rsidP="004446F4">
            <w:pPr>
              <w:spacing w:after="0" w:line="240" w:lineRule="auto"/>
              <w:divId w:val="13351095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446F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Мой питомец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7421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E4B8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58E6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5F7F0" w14:textId="3198D690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59432" w14:textId="3228E6B6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0C212ED3" w14:textId="77777777" w:rsidTr="00293C06">
        <w:trPr>
          <w:trHeight w:hRule="exact" w:val="7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4BF73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195D6" w14:textId="55CC4C1C" w:rsidR="00293C06" w:rsidRPr="00706DF3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Мир моих увлечений. Любимые занятия. </w:t>
            </w:r>
            <w:proofErr w:type="spellStart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Занятия</w:t>
            </w:r>
            <w:proofErr w:type="spellEnd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 xml:space="preserve"> </w:t>
            </w:r>
            <w:proofErr w:type="spellStart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спортом</w:t>
            </w:r>
            <w:proofErr w:type="spellEnd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.</w:t>
            </w:r>
            <w:r w:rsidRPr="003C67DE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E24B5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31828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29FA8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3C3CE" w14:textId="4F6C19F1" w:rsidR="00293C06" w:rsidRDefault="00293C06" w:rsidP="0062323E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B6C29" w14:textId="181346AA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36F5209E" w14:textId="77777777" w:rsidTr="00293C06">
        <w:trPr>
          <w:trHeight w:hRule="exact" w:val="7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E0487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0B1DE" w14:textId="5D7ECD47" w:rsidR="00293C06" w:rsidRPr="00301E2F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Мир моих увлечений. Любимые занятия. </w:t>
            </w:r>
            <w:proofErr w:type="spellStart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Занятия</w:t>
            </w:r>
            <w:proofErr w:type="spellEnd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 xml:space="preserve"> </w:t>
            </w:r>
            <w:proofErr w:type="spellStart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спортом</w:t>
            </w:r>
            <w:proofErr w:type="spellEnd"/>
            <w:r w:rsidRPr="003C67D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.</w:t>
            </w:r>
            <w:r w:rsidRPr="003C67DE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4712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6E24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2AAB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BCC74" w14:textId="012C2545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F4ACC" w14:textId="02886F66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4D4E70E3" w14:textId="77777777" w:rsidTr="00293C06">
        <w:trPr>
          <w:trHeight w:hRule="exact" w:val="7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12331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FFED1" w14:textId="2F68446C" w:rsidR="00293C06" w:rsidRPr="00BB39F8" w:rsidRDefault="00293C06" w:rsidP="00BB39F8">
            <w:pPr>
              <w:spacing w:after="0" w:line="240" w:lineRule="auto"/>
              <w:divId w:val="7416799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B39F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Любимая сказка/история/рассказ.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F870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C9925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C0CB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08E04" w14:textId="159E7F11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4F882" w14:textId="231F2D95" w:rsidR="00293C06" w:rsidRDefault="00293C06" w:rsidP="00A910DB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13671C37" w14:textId="77777777" w:rsidTr="00293C06">
        <w:trPr>
          <w:trHeight w:hRule="exact" w:val="74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D9040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3D4A6" w14:textId="60F0C827" w:rsidR="00293C06" w:rsidRPr="00E621CE" w:rsidRDefault="00293C06" w:rsidP="00E621CE">
            <w:pPr>
              <w:spacing w:after="0" w:line="240" w:lineRule="auto"/>
              <w:divId w:val="2408724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1CE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 Выходной день (в цирке, в зоопарке, в парке). Каникулы. Открытка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19F45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81865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CBE1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68687" w14:textId="7C7D6F16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3A5A8" w14:textId="594F55CB" w:rsidR="00293C06" w:rsidRDefault="00293C06" w:rsidP="009832B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62FF8" w14:paraId="6943B16E" w14:textId="77777777" w:rsidTr="00293C06">
        <w:trPr>
          <w:trHeight w:hRule="exact" w:val="5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218F5" w14:textId="77777777" w:rsidR="00951103" w:rsidRPr="00FD174D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46AEF" w14:textId="73ECBD8B" w:rsidR="00951103" w:rsidRPr="00DA7E8B" w:rsidRDefault="006333DF" w:rsidP="00DA7E8B">
            <w:pPr>
              <w:spacing w:after="0" w:line="240" w:lineRule="auto"/>
              <w:divId w:val="16327860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Мир моего «я». </w:t>
            </w:r>
            <w:r w:rsidR="00DA7E8B" w:rsidRPr="00DA7E8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моих увлечений.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 </w:t>
            </w:r>
            <w:r w:rsidR="00DA7E8B" w:rsidRPr="00DA7E8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Обобщение и контроль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73D73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D2A76" w14:textId="77777777" w:rsidR="00951103" w:rsidRPr="00123EE8" w:rsidRDefault="00123EE8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2C7DD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A1856" w14:textId="731BA85F" w:rsidR="00951103" w:rsidRDefault="00951103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49E25" w14:textId="77777777" w:rsidR="00951103" w:rsidRPr="00FF3726" w:rsidRDefault="00FF3726" w:rsidP="0062323E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</w:tr>
      <w:tr w:rsidR="00293C06" w14:paraId="6AAC63B1" w14:textId="77777777" w:rsidTr="00293C06">
        <w:trPr>
          <w:trHeight w:hRule="exact" w:val="6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AA772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9C1F" w14:textId="616BFEB1" w:rsidR="00293C06" w:rsidRPr="00FC54CC" w:rsidRDefault="00293C06" w:rsidP="0062323E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Моя комната (квартира, дом), предметы мебели и интерьера.</w:t>
            </w:r>
            <w:r w:rsidRPr="00EA3986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05E0D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4FE40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ABBCE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3D6E2" w14:textId="07173309" w:rsidR="00293C06" w:rsidRDefault="00293C06" w:rsidP="0062323E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7581E" w14:textId="180EE8EB" w:rsidR="00293C06" w:rsidRDefault="00293C06" w:rsidP="00A910DB">
            <w:pPr>
              <w:autoSpaceDE w:val="0"/>
              <w:autoSpaceDN w:val="0"/>
              <w:spacing w:before="100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01D9A3F5" w14:textId="77777777" w:rsidTr="00293C06">
        <w:trPr>
          <w:trHeight w:hRule="exact" w:val="6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9739C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5209B" w14:textId="0BD95A47" w:rsidR="00293C06" w:rsidRPr="00FC54CC" w:rsidRDefault="00293C06" w:rsidP="0062323E">
            <w:pPr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Моя комната (квартира, дом), предметы мебели и интерьера.</w:t>
            </w:r>
            <w:r w:rsidRPr="00EA3986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0BABE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8DC19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07316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C022F" w14:textId="200D90C0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CB432" w14:textId="15EE7944" w:rsidR="00293C06" w:rsidRDefault="00293C06" w:rsidP="00A910DB">
            <w:pPr>
              <w:autoSpaceDE w:val="0"/>
              <w:autoSpaceDN w:val="0"/>
              <w:spacing w:before="100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101CD01A" w14:textId="77777777" w:rsidTr="00293C06">
        <w:trPr>
          <w:trHeight w:hRule="exact" w:val="7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38D8D" w14:textId="77777777" w:rsidR="00293C06" w:rsidRPr="00FD174D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A1FC3" w14:textId="51B1E531" w:rsidR="00293C06" w:rsidRPr="00125520" w:rsidRDefault="00293C06" w:rsidP="00125520">
            <w:pPr>
              <w:spacing w:after="0" w:line="240" w:lineRule="auto"/>
              <w:divId w:val="189264562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520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Моя школа, любимые учебные предметы.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13589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F9D5E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4D565" w14:textId="77777777" w:rsidR="00293C06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B7103" w14:textId="082C610B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5A88" w14:textId="66A64D31" w:rsidR="00293C06" w:rsidRDefault="00293C06" w:rsidP="00A910DB">
            <w:pPr>
              <w:autoSpaceDE w:val="0"/>
              <w:autoSpaceDN w:val="0"/>
              <w:spacing w:before="100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0F26F1B1" w14:textId="77777777" w:rsidTr="00293C06">
        <w:trPr>
          <w:trHeight w:hRule="exact" w:val="7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82DD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46EE0" w14:textId="5FBCC80C" w:rsidR="00293C06" w:rsidRPr="00FC54CC" w:rsidRDefault="00293C06" w:rsidP="0062323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Мои друзья, их внешность и черты характера</w:t>
            </w:r>
            <w:r w:rsidRPr="007C246D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E36F4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F159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C31B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C6751" w14:textId="29939D11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4517D" w14:textId="460106A9" w:rsidR="00293C06" w:rsidRDefault="00293C06" w:rsidP="00A910DB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5F86CD5A" w14:textId="77777777" w:rsidTr="00293C06">
        <w:trPr>
          <w:trHeight w:hRule="exact" w:val="70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DF8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5274A" w14:textId="6224C715" w:rsidR="00293C06" w:rsidRPr="00FC54CC" w:rsidRDefault="00293C06" w:rsidP="0062323E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Мои друзья, их внешность и черты характера</w:t>
            </w:r>
            <w:r w:rsidRPr="007C246D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10A0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AF86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847E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C5E5C" w14:textId="1EFD6640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CD4A7" w14:textId="546523E6" w:rsidR="00293C06" w:rsidRDefault="00293C06" w:rsidP="00A910DB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8C6851" w14:paraId="19BECAA8" w14:textId="77777777" w:rsidTr="00293C06">
        <w:trPr>
          <w:trHeight w:hRule="exact" w:val="7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0E8DC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20BA" w14:textId="70219798" w:rsidR="00293C06" w:rsidRPr="00A65110" w:rsidRDefault="00293C06" w:rsidP="0062323E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Погода. Времена года (месяцы).</w:t>
            </w:r>
            <w:r w:rsidRPr="00E527DE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E737D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135C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A3744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70936" w14:textId="7A486D41" w:rsidR="00293C06" w:rsidRPr="008C6851" w:rsidRDefault="00293C06" w:rsidP="0062323E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950D5" w14:textId="0F71BB42" w:rsidR="00293C06" w:rsidRPr="008C6851" w:rsidRDefault="00293C06" w:rsidP="00A910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8C6851" w14:paraId="26DC2B8E" w14:textId="77777777" w:rsidTr="00293C06">
        <w:trPr>
          <w:trHeight w:hRule="exact" w:val="6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14940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3FB42" w14:textId="43D1D9D1" w:rsidR="00293C06" w:rsidRPr="00FC54CC" w:rsidRDefault="00293C06" w:rsidP="0062323E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Погода. Времена года (месяцы).</w:t>
            </w:r>
            <w:r w:rsidRPr="00E527DE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AF91A" w14:textId="77777777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34A63" w14:textId="77777777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9A031" w14:textId="77777777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344AD" w14:textId="479445CF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E889F" w14:textId="6BE6817B" w:rsidR="00293C06" w:rsidRPr="008C6851" w:rsidRDefault="00293C06" w:rsidP="00A910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8C6851" w14:paraId="09D1B6EF" w14:textId="77777777" w:rsidTr="00293C06">
        <w:trPr>
          <w:trHeight w:hRule="exact" w:val="7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FC0B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166C1" w14:textId="70B03759" w:rsidR="00293C06" w:rsidRPr="008C6851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Дикие и домашние животные.</w:t>
            </w:r>
            <w:r w:rsidRPr="008A3656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FC304" w14:textId="77777777" w:rsidR="00293C06" w:rsidRPr="008C6851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9668A" w14:textId="77777777" w:rsidR="00293C06" w:rsidRPr="008C6851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FA02A" w14:textId="77777777" w:rsidR="00293C06" w:rsidRPr="008C6851" w:rsidRDefault="00293C06" w:rsidP="0062323E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0319E" w14:textId="1E46DEF5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C4361" w14:textId="3F29CEA2" w:rsidR="00293C06" w:rsidRPr="008C6851" w:rsidRDefault="00293C06" w:rsidP="00A910DB">
            <w:pPr>
              <w:autoSpaceDE w:val="0"/>
              <w:autoSpaceDN w:val="0"/>
              <w:spacing w:before="100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222C25D2" w14:textId="77777777" w:rsidTr="00293C06">
        <w:trPr>
          <w:trHeight w:hRule="exact" w:val="8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3A85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F0B2C" w14:textId="0EDA9E55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Мир вокруг меня. Покупки (одежда, обувь, книги, основные продукты питания).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C557A" w14:textId="77777777" w:rsidR="00293C06" w:rsidRPr="008C685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C68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7EF88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D0674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D6601" w14:textId="1FE41ECB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3AB7" w14:textId="20865EE6" w:rsidR="00293C06" w:rsidRDefault="00293C06" w:rsidP="00864D76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54607C42" w14:textId="77777777" w:rsidTr="00293C06">
        <w:trPr>
          <w:trHeight w:hRule="exact"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3AAA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5A4F4" w14:textId="50575CCC" w:rsidR="00293C06" w:rsidRPr="00FC54CC" w:rsidRDefault="00293C06" w:rsidP="0062323E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Мир вокруг меня. Покупки (одежда, обувь, книги, основные продукты питания). </w:t>
            </w:r>
            <w:proofErr w:type="spellStart"/>
            <w:r w:rsidRPr="00CE75B5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Электронное</w:t>
            </w:r>
            <w:proofErr w:type="spellEnd"/>
            <w:r w:rsidRPr="00CE75B5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 xml:space="preserve"> </w:t>
            </w:r>
            <w:proofErr w:type="spellStart"/>
            <w:r w:rsidRPr="00CE75B5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сообщение</w:t>
            </w:r>
            <w:proofErr w:type="spellEnd"/>
            <w:r w:rsidRPr="00CE75B5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5DC8A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A60F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5C9FA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26026" w14:textId="0D7E17A8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73F7" w14:textId="5CC5B711" w:rsidR="00293C06" w:rsidRDefault="00293C06" w:rsidP="00A910DB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5516F46E" w14:textId="77777777" w:rsidTr="00293C06">
        <w:trPr>
          <w:trHeight w:hRule="exact" w:val="7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BCC4B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91B55" w14:textId="2C8B6D6B" w:rsidR="00293C06" w:rsidRPr="0034798B" w:rsidRDefault="00293C06" w:rsidP="0034798B">
            <w:pPr>
              <w:spacing w:after="0" w:line="240" w:lineRule="auto"/>
              <w:divId w:val="5259514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4798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</w:t>
            </w:r>
            <w:r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.</w:t>
            </w:r>
            <w:r w:rsidRPr="0034798B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 Моя малая родина (город, село).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A6DAA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DC7C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71AC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A2DB1" w14:textId="4F27372C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  <w:bookmarkStart w:id="0" w:name="_GoBack"/>
            <w:bookmarkEnd w:id="0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78F07" w14:textId="10F04A54" w:rsidR="00293C06" w:rsidRDefault="00293C06" w:rsidP="00A910DB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14:paraId="15B2D4E4" w14:textId="77777777" w:rsidTr="00293C06">
        <w:trPr>
          <w:trHeight w:hRule="exact" w:val="11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C079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BE75A" w14:textId="4D136E6E" w:rsidR="00293C06" w:rsidRPr="001814A7" w:rsidRDefault="00293C06" w:rsidP="0062323E">
            <w:pPr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7965D3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Мир вокруг меня</w:t>
            </w:r>
            <w:r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  <w:r w:rsidRPr="007965D3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 xml:space="preserve"> Путешествия</w:t>
            </w:r>
            <w:r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723DD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7A9A8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459BE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7AFB" w14:textId="2E7C6C60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1C86D" w14:textId="1C736D3C" w:rsidR="00293C06" w:rsidRDefault="00293C06" w:rsidP="0062323E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92D11" w14:paraId="32E43CE3" w14:textId="77777777" w:rsidTr="00293C06">
        <w:trPr>
          <w:trHeight w:hRule="exact" w:val="7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DF9C3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35388" w14:textId="3CEEB465" w:rsidR="00293C06" w:rsidRPr="001814A7" w:rsidRDefault="00293C06" w:rsidP="0062323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965D3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Мир вокруг меня</w:t>
            </w:r>
            <w:r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  <w:r w:rsidRPr="007965D3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 xml:space="preserve"> Путешествия</w:t>
            </w:r>
            <w:r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849E4" w14:textId="77777777" w:rsidR="00293C06" w:rsidRPr="00C92D1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7A698" w14:textId="77777777" w:rsidR="00293C06" w:rsidRPr="00C92D1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EC4E0" w14:textId="77777777" w:rsidR="00293C06" w:rsidRPr="00C92D11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92D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8CEE" w14:textId="76566D19" w:rsidR="00293C06" w:rsidRPr="00C92D11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27236" w14:textId="0C77A42C" w:rsidR="00293C06" w:rsidRPr="00C92D11" w:rsidRDefault="00293C06" w:rsidP="00A910DB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92D11" w14:paraId="595432E9" w14:textId="77777777" w:rsidTr="00293C06">
        <w:trPr>
          <w:trHeight w:hRule="exact" w:val="7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09DF1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8105A" w14:textId="0992D391" w:rsidR="00293C06" w:rsidRPr="00FC54CC" w:rsidRDefault="00293C06" w:rsidP="0062323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Родная страна и страны изучаемого языка. Родная страна и страны изучаемого языка. Россия и страна/страны изучаемого языка. Их столицы, основные достопримечательности и интересные факты</w:t>
            </w:r>
            <w:r w:rsidRPr="00DE17C1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81274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8CA19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E18BF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80DEF" w14:textId="6CA44A32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B6CA8" w14:textId="49B0B33E" w:rsidR="00293C06" w:rsidRDefault="00293C06" w:rsidP="007719F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92D11" w14:paraId="2FB0C7BC" w14:textId="77777777" w:rsidTr="00293C06">
        <w:trPr>
          <w:trHeight w:hRule="exact" w:val="7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1F23C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69641" w14:textId="68989A9E" w:rsidR="00293C06" w:rsidRPr="00D8039E" w:rsidRDefault="00293C06" w:rsidP="00E97B60">
            <w:pPr>
              <w:autoSpaceDE w:val="0"/>
              <w:autoSpaceDN w:val="0"/>
              <w:spacing w:before="98" w:after="0" w:line="283" w:lineRule="auto"/>
              <w:ind w:right="288"/>
              <w:rPr>
                <w:lang w:val="ru-RU"/>
              </w:rPr>
            </w:pPr>
            <w:r w:rsidRPr="000630EE">
              <w:rPr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  <w:lang w:val="ru-RU"/>
              </w:rPr>
              <w:t>Родная страна и страны изучаемого языка. Родная страна и страны изучаемого языка. Россия и страна/страны изучаемого языка. Их столицы, основные достопримечательности и интересные факты</w:t>
            </w:r>
            <w:r w:rsidRPr="00DE17C1">
              <w:rPr>
                <w:rStyle w:val="apple-converted-space"/>
                <w:rFonts w:ascii="Roboto" w:eastAsia="Times New Roman" w:hAnsi="Roboto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F06C4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36E2A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5F662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9DF1F" w14:textId="75BF5294" w:rsidR="00293C06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19A13" w14:textId="1AFC4275" w:rsidR="00293C06" w:rsidRDefault="00293C06" w:rsidP="007719F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92D11" w14:paraId="28DB74F7" w14:textId="77777777" w:rsidTr="00293C06">
        <w:trPr>
          <w:trHeight w:hRule="exact" w:val="7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B424D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B56FD" w14:textId="6738B0F0" w:rsidR="00293C06" w:rsidRPr="00B62FF8" w:rsidRDefault="00293C06" w:rsidP="00B62FF8">
            <w:pPr>
              <w:spacing w:after="0" w:line="240" w:lineRule="auto"/>
              <w:divId w:val="20380039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62FF8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Произведения детского фольклора. Литературные персонажи детских книг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53200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C2135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2EE29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750C4" w14:textId="47CFDFB1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2600B" w14:textId="1D1B6B76" w:rsidR="00293C06" w:rsidRPr="00AE0408" w:rsidRDefault="00293C06" w:rsidP="007719F4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293C06" w:rsidRPr="00C92D11" w14:paraId="15A969ED" w14:textId="77777777" w:rsidTr="00293C06">
        <w:trPr>
          <w:trHeight w:hRule="exact" w:val="69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30206" w14:textId="77777777" w:rsidR="00293C06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14EF0" w14:textId="459094D8" w:rsidR="00293C06" w:rsidRPr="002C1812" w:rsidRDefault="00293C06" w:rsidP="002C1812">
            <w:pPr>
              <w:spacing w:after="0" w:line="240" w:lineRule="auto"/>
              <w:divId w:val="21555519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1812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Родная страна и страны изучаемого языка. Праздники родной страны и страны/стран изучаемого языка. Открытка.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E0DDA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634AC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F611C" w14:textId="77777777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E04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D329C" w14:textId="0CC560BF" w:rsidR="00293C06" w:rsidRPr="00AE0408" w:rsidRDefault="00293C06" w:rsidP="0062323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B506E" w14:textId="67240865" w:rsidR="00293C06" w:rsidRDefault="00293C06" w:rsidP="007719F4">
            <w:pPr>
              <w:autoSpaceDE w:val="0"/>
              <w:autoSpaceDN w:val="0"/>
              <w:spacing w:before="98" w:after="0"/>
              <w:ind w:left="156" w:hanging="156"/>
            </w:pP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</w:t>
            </w:r>
            <w:r w:rsidRPr="00C567E4">
              <w:rPr>
                <w:lang w:val="ru-RU"/>
              </w:rPr>
              <w:br/>
            </w:r>
            <w:r w:rsidRPr="00C567E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B62FF8" w:rsidRPr="00C92D11" w14:paraId="6EB3213A" w14:textId="77777777" w:rsidTr="00293C06">
        <w:trPr>
          <w:trHeight w:hRule="exact" w:val="42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15409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193D2" w14:textId="28325FD5" w:rsidR="00951103" w:rsidRPr="00722C74" w:rsidRDefault="00722C74" w:rsidP="00722C74">
            <w:pPr>
              <w:spacing w:after="0" w:line="240" w:lineRule="auto"/>
              <w:divId w:val="2079574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2C7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Мир вокруг меня. Родная страна и страны изучаемого языка. Родная страна и страны изучаемого языка. Россия и страна/страны изучаемого языка</w:t>
            </w:r>
            <w:r w:rsidR="008E60D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 xml:space="preserve">. </w:t>
            </w:r>
            <w:r w:rsidRPr="00722C74">
              <w:rPr>
                <w:rFonts w:ascii="Roboto" w:eastAsia="Times New Roman" w:hAnsi="Roboto" w:cs="Times New Roman"/>
                <w:color w:val="000000"/>
                <w:sz w:val="27"/>
                <w:szCs w:val="27"/>
                <w:shd w:val="clear" w:color="auto" w:fill="F7F5F5"/>
                <w:lang w:val="ru-RU" w:eastAsia="ru-RU"/>
              </w:rPr>
              <w:t>Обобщение и контроль 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09BC1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42B5B" w14:textId="77777777" w:rsidR="00951103" w:rsidRDefault="00FF3726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01FA5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AD1C3" w14:textId="0B1D31E4" w:rsidR="00951103" w:rsidRDefault="00951103" w:rsidP="0062323E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DF0FE" w14:textId="77777777" w:rsidR="00951103" w:rsidRPr="00FF3726" w:rsidRDefault="00FF3726" w:rsidP="0062323E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</w:tr>
      <w:tr w:rsidR="007A278B" w:rsidRPr="00C92D11" w14:paraId="5E4D922A" w14:textId="77777777" w:rsidTr="00293C06">
        <w:trPr>
          <w:trHeight w:val="710"/>
        </w:trPr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EAFEB" w14:textId="77777777" w:rsidR="00951103" w:rsidRPr="00FC54CC" w:rsidRDefault="00951103" w:rsidP="0062323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C54C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FC254" w14:textId="77777777" w:rsidR="00951103" w:rsidRPr="00D8039E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F094E" w14:textId="77777777" w:rsidR="00951103" w:rsidRP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4A151" w14:textId="77777777" w:rsidR="00951103" w:rsidRDefault="00951103" w:rsidP="0062323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14:paraId="60ED4B45" w14:textId="77777777" w:rsidR="00951103" w:rsidRPr="00951103" w:rsidRDefault="00951103" w:rsidP="00951103">
      <w:pPr>
        <w:autoSpaceDE w:val="0"/>
        <w:autoSpaceDN w:val="0"/>
        <w:spacing w:after="320" w:line="230" w:lineRule="auto"/>
        <w:rPr>
          <w:lang w:val="ru-RU"/>
        </w:rPr>
      </w:pPr>
    </w:p>
    <w:p w14:paraId="0A6D7322" w14:textId="77777777" w:rsidR="00D20011" w:rsidRDefault="00D20011">
      <w:pPr>
        <w:autoSpaceDE w:val="0"/>
        <w:autoSpaceDN w:val="0"/>
        <w:spacing w:after="0" w:line="14" w:lineRule="exact"/>
      </w:pPr>
    </w:p>
    <w:p w14:paraId="23E68365" w14:textId="77777777" w:rsidR="00D20011" w:rsidRDefault="00D20011">
      <w:pPr>
        <w:sectPr w:rsidR="00D20011">
          <w:pgSz w:w="11900" w:h="16840"/>
          <w:pgMar w:top="298" w:right="650" w:bottom="74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D4B7B54" w14:textId="77777777" w:rsidR="00D20011" w:rsidRPr="00CC0674" w:rsidRDefault="00974888">
      <w:pPr>
        <w:autoSpaceDE w:val="0"/>
        <w:autoSpaceDN w:val="0"/>
        <w:spacing w:after="0" w:line="230" w:lineRule="auto"/>
        <w:rPr>
          <w:lang w:val="ru-RU"/>
        </w:rPr>
      </w:pPr>
      <w:r w:rsidRPr="00CC067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14:paraId="33C723DA" w14:textId="77777777" w:rsidR="00D20011" w:rsidRDefault="00974888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79B72FF8" w14:textId="77777777" w:rsidR="00D20011" w:rsidRPr="00974888" w:rsidRDefault="00974888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Английский язык (в 2 частях), 4 класс/Быкова Н.И., Дули Д., Поспелова М.Д. и другие, Акционерное общество «Издательство «Просвещение»;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03B82BC4" w14:textId="77777777" w:rsidR="00D20011" w:rsidRPr="00974888" w:rsidRDefault="00974888">
      <w:pPr>
        <w:autoSpaceDE w:val="0"/>
        <w:autoSpaceDN w:val="0"/>
        <w:spacing w:before="262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4B73BC9E" w14:textId="77777777" w:rsidR="00D20011" w:rsidRPr="00974888" w:rsidRDefault="00974888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>Английский язык. Книга для учителя, 4 класс/Быкова Н.И., Дули Д., Поспелова М.Д. и другие, Акционерное общество «Издательство «Просвещение»;</w:t>
      </w:r>
    </w:p>
    <w:p w14:paraId="3217DF01" w14:textId="77777777" w:rsidR="00D20011" w:rsidRPr="00974888" w:rsidRDefault="00974888">
      <w:pPr>
        <w:autoSpaceDE w:val="0"/>
        <w:autoSpaceDN w:val="0"/>
        <w:spacing w:before="264" w:after="0" w:line="230" w:lineRule="auto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2E2F619B" w14:textId="69D86324" w:rsidR="00D20011" w:rsidRPr="00974888" w:rsidRDefault="008B5483">
      <w:pPr>
        <w:autoSpaceDE w:val="0"/>
        <w:autoSpaceDN w:val="0"/>
        <w:spacing w:after="78" w:line="220" w:lineRule="exact"/>
        <w:rPr>
          <w:lang w:val="ru-RU"/>
        </w:rPr>
      </w:pPr>
      <w:r w:rsidRPr="008B5483">
        <w:rPr>
          <w:rFonts w:ascii="Times New Roman" w:eastAsia="Times New Roman" w:hAnsi="Times New Roman"/>
          <w:color w:val="000000"/>
          <w:sz w:val="24"/>
        </w:rPr>
        <w:t>https</w:t>
      </w:r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B5483">
        <w:rPr>
          <w:rFonts w:ascii="Times New Roman" w:eastAsia="Times New Roman" w:hAnsi="Times New Roman"/>
          <w:color w:val="000000"/>
          <w:sz w:val="24"/>
        </w:rPr>
        <w:t>https</w:t>
      </w:r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 w:rsidRPr="008B5483">
        <w:rPr>
          <w:rFonts w:ascii="Times New Roman" w:eastAsia="Times New Roman" w:hAnsi="Times New Roman"/>
          <w:color w:val="000000"/>
          <w:sz w:val="24"/>
        </w:rPr>
        <w:t>catalog</w:t>
      </w:r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8B5483">
        <w:rPr>
          <w:rFonts w:ascii="Times New Roman" w:eastAsia="Times New Roman" w:hAnsi="Times New Roman"/>
          <w:color w:val="000000"/>
          <w:sz w:val="24"/>
        </w:rPr>
        <w:t>https</w:t>
      </w:r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0630E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8B5483"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14:paraId="6AC033A0" w14:textId="77777777" w:rsidR="00D20011" w:rsidRPr="00974888" w:rsidRDefault="00974888">
      <w:pPr>
        <w:autoSpaceDE w:val="0"/>
        <w:autoSpaceDN w:val="0"/>
        <w:spacing w:after="0" w:line="398" w:lineRule="auto"/>
        <w:ind w:right="432"/>
        <w:rPr>
          <w:lang w:val="ru-RU"/>
        </w:rPr>
      </w:pP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Интерактивная доска, компьютер, планшеты </w:t>
      </w:r>
      <w:r w:rsidRPr="00974888">
        <w:rPr>
          <w:lang w:val="ru-RU"/>
        </w:rPr>
        <w:br/>
      </w:r>
      <w:r w:rsidRPr="00974888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sectPr w:rsidR="00D20011" w:rsidRPr="0097488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630EE"/>
    <w:rsid w:val="00077B66"/>
    <w:rsid w:val="000F10C6"/>
    <w:rsid w:val="0010200C"/>
    <w:rsid w:val="00123EE8"/>
    <w:rsid w:val="00125520"/>
    <w:rsid w:val="001274BB"/>
    <w:rsid w:val="0015074B"/>
    <w:rsid w:val="00152726"/>
    <w:rsid w:val="00162D62"/>
    <w:rsid w:val="00163C0E"/>
    <w:rsid w:val="00171C85"/>
    <w:rsid w:val="00176A07"/>
    <w:rsid w:val="001814A7"/>
    <w:rsid w:val="00184601"/>
    <w:rsid w:val="001C08E8"/>
    <w:rsid w:val="001E1221"/>
    <w:rsid w:val="001F7602"/>
    <w:rsid w:val="00257EB2"/>
    <w:rsid w:val="00277172"/>
    <w:rsid w:val="00293C06"/>
    <w:rsid w:val="0029639D"/>
    <w:rsid w:val="002C1812"/>
    <w:rsid w:val="002F705F"/>
    <w:rsid w:val="00301E2F"/>
    <w:rsid w:val="00326F90"/>
    <w:rsid w:val="00335864"/>
    <w:rsid w:val="0034798B"/>
    <w:rsid w:val="00364690"/>
    <w:rsid w:val="003E477C"/>
    <w:rsid w:val="0044090A"/>
    <w:rsid w:val="00440F28"/>
    <w:rsid w:val="004446F4"/>
    <w:rsid w:val="00463D43"/>
    <w:rsid w:val="004663D5"/>
    <w:rsid w:val="004E788A"/>
    <w:rsid w:val="00506DD0"/>
    <w:rsid w:val="00521D98"/>
    <w:rsid w:val="00527C41"/>
    <w:rsid w:val="005548C1"/>
    <w:rsid w:val="0057281F"/>
    <w:rsid w:val="00595380"/>
    <w:rsid w:val="005D0D4C"/>
    <w:rsid w:val="00604438"/>
    <w:rsid w:val="00623FAD"/>
    <w:rsid w:val="006245A1"/>
    <w:rsid w:val="006333DF"/>
    <w:rsid w:val="006617B4"/>
    <w:rsid w:val="006862BA"/>
    <w:rsid w:val="006B5088"/>
    <w:rsid w:val="006B6757"/>
    <w:rsid w:val="006D19C6"/>
    <w:rsid w:val="00706DF3"/>
    <w:rsid w:val="00722C74"/>
    <w:rsid w:val="007414C3"/>
    <w:rsid w:val="00745244"/>
    <w:rsid w:val="0074666F"/>
    <w:rsid w:val="007578EA"/>
    <w:rsid w:val="007719F4"/>
    <w:rsid w:val="00774A0F"/>
    <w:rsid w:val="007A278B"/>
    <w:rsid w:val="00832FDB"/>
    <w:rsid w:val="00862F1C"/>
    <w:rsid w:val="00864D76"/>
    <w:rsid w:val="008B5483"/>
    <w:rsid w:val="008E4F44"/>
    <w:rsid w:val="008E60D4"/>
    <w:rsid w:val="00913A85"/>
    <w:rsid w:val="00924D7D"/>
    <w:rsid w:val="00931B5C"/>
    <w:rsid w:val="00931E07"/>
    <w:rsid w:val="00951103"/>
    <w:rsid w:val="00965530"/>
    <w:rsid w:val="00974566"/>
    <w:rsid w:val="00974888"/>
    <w:rsid w:val="00977A3A"/>
    <w:rsid w:val="009832B4"/>
    <w:rsid w:val="00996F6A"/>
    <w:rsid w:val="009973B4"/>
    <w:rsid w:val="009B48FB"/>
    <w:rsid w:val="00A016A5"/>
    <w:rsid w:val="00A118C6"/>
    <w:rsid w:val="00A50896"/>
    <w:rsid w:val="00A910DB"/>
    <w:rsid w:val="00AA1B20"/>
    <w:rsid w:val="00AA1D8D"/>
    <w:rsid w:val="00AB64C3"/>
    <w:rsid w:val="00AE43B0"/>
    <w:rsid w:val="00B015A6"/>
    <w:rsid w:val="00B03516"/>
    <w:rsid w:val="00B04FD3"/>
    <w:rsid w:val="00B05907"/>
    <w:rsid w:val="00B164D4"/>
    <w:rsid w:val="00B41663"/>
    <w:rsid w:val="00B47730"/>
    <w:rsid w:val="00B62FF8"/>
    <w:rsid w:val="00B96D81"/>
    <w:rsid w:val="00BA7829"/>
    <w:rsid w:val="00BB39F8"/>
    <w:rsid w:val="00BB4364"/>
    <w:rsid w:val="00BC70AF"/>
    <w:rsid w:val="00C01C9F"/>
    <w:rsid w:val="00C051C7"/>
    <w:rsid w:val="00C17AC9"/>
    <w:rsid w:val="00C50B7C"/>
    <w:rsid w:val="00C60C3D"/>
    <w:rsid w:val="00C66BCA"/>
    <w:rsid w:val="00C76896"/>
    <w:rsid w:val="00C96675"/>
    <w:rsid w:val="00CB0664"/>
    <w:rsid w:val="00CC0674"/>
    <w:rsid w:val="00CF6F41"/>
    <w:rsid w:val="00D20011"/>
    <w:rsid w:val="00D42337"/>
    <w:rsid w:val="00D64366"/>
    <w:rsid w:val="00DA0876"/>
    <w:rsid w:val="00DA7E8B"/>
    <w:rsid w:val="00DC1635"/>
    <w:rsid w:val="00DC4250"/>
    <w:rsid w:val="00E000A7"/>
    <w:rsid w:val="00E1237B"/>
    <w:rsid w:val="00E621CE"/>
    <w:rsid w:val="00E97B60"/>
    <w:rsid w:val="00EB314C"/>
    <w:rsid w:val="00ED1919"/>
    <w:rsid w:val="00EE2595"/>
    <w:rsid w:val="00EF0554"/>
    <w:rsid w:val="00F6214B"/>
    <w:rsid w:val="00FB7AF4"/>
    <w:rsid w:val="00FC693F"/>
    <w:rsid w:val="00FF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331174"/>
  <w15:docId w15:val="{E715204B-8189-CC45-B958-08CE1C7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pple-converted-space">
    <w:name w:val="apple-converted-space"/>
    <w:basedOn w:val="a2"/>
    <w:rsid w:val="00745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B593D6-2E56-4426-A34C-90DD707B9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5993</Words>
  <Characters>34162</Characters>
  <Application>Microsoft Office Word</Application>
  <DocSecurity>0</DocSecurity>
  <Lines>284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User</cp:lastModifiedBy>
  <cp:revision>4</cp:revision>
  <cp:lastPrinted>2022-07-13T08:18:00Z</cp:lastPrinted>
  <dcterms:created xsi:type="dcterms:W3CDTF">2022-08-19T07:51:00Z</dcterms:created>
  <dcterms:modified xsi:type="dcterms:W3CDTF">2022-09-01T03:50:00Z</dcterms:modified>
</cp:coreProperties>
</file>